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73065409"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ac61422a-29c7-4a5a-957e-10d44a9a8bf8" w:id="1"/>
      <w:r>
        <w:rPr>
          <w:rFonts w:ascii="Times New Roman" w:hAnsi="Times New Roman"/>
          <w:b/>
          <w:i w:val="false"/>
          <w:color w:val="000000"/>
          <w:sz w:val="28"/>
        </w:rPr>
        <w:t>Министерство образования Тверской области</w:t>
      </w:r>
      <w:bookmarkEnd w:id="1"/>
      <w:r>
        <w:rPr>
          <w:rFonts w:ascii="Times New Roman" w:hAnsi="Times New Roman"/>
          <w:b/>
          <w:i w:val="false"/>
          <w:color w:val="000000"/>
          <w:sz w:val="28"/>
        </w:rPr>
        <w:t xml:space="preserve"> </w:t>
      </w:r>
    </w:p>
    <w:p>
      <w:pPr>
        <w:spacing w:before="0" w:after="0" w:line="408"/>
        <w:ind w:left="120"/>
        <w:jc w:val="center"/>
      </w:pPr>
      <w:bookmarkStart w:name="999bf644-f3de-4153-a38b-a44d917c4aaf" w:id="2"/>
      <w:r>
        <w:rPr>
          <w:rFonts w:ascii="Times New Roman" w:hAnsi="Times New Roman"/>
          <w:b/>
          <w:i w:val="false"/>
          <w:color w:val="000000"/>
          <w:sz w:val="28"/>
        </w:rPr>
        <w:t>Управление образования Администрации Удомельского муниципального округа</w:t>
      </w:r>
      <w:bookmarkEnd w:id="2"/>
    </w:p>
    <w:p>
      <w:pPr>
        <w:spacing w:before="0" w:after="0" w:line="408"/>
        <w:ind w:left="120"/>
        <w:jc w:val="center"/>
      </w:pPr>
      <w:r>
        <w:rPr>
          <w:rFonts w:ascii="Times New Roman" w:hAnsi="Times New Roman"/>
          <w:b/>
          <w:i w:val="false"/>
          <w:color w:val="000000"/>
          <w:sz w:val="28"/>
        </w:rPr>
        <w:t>МБОУ Сиговская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786B3D"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Заседание педагогического совета МБОУ Сиговская СОШ</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Л.Д.Большакова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июня</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786B3D">
              <w:rPr>
                <w:rFonts w:ascii="Times New Roman" w:hAnsi="Times New Roman" w:eastAsia="Times New Roman"/>
                <w:color w:val="000000"/>
                <w:sz w:val="24"/>
                <w:szCs w:val="24"/>
                <w:lang w:val="ru-RU"/>
              </w:rPr>
              <w:t xml:space="preserve">  </w:t>
            </w:r>
            <w:proofErr w:type="gramEnd"/>
            <w:r w:rsidRPr="00786B3D">
              <w:rPr>
                <w:rFonts w:ascii="Times New Roman" w:hAnsi="Times New Roman" w:eastAsia="Times New Roman"/>
                <w:color w:val="000000"/>
                <w:sz w:val="24"/>
                <w:szCs w:val="24"/>
                <w:lang w:val="ru-RU"/>
              </w:rPr>
              <w:t xml:space="preserve"> </w:t>
            </w:r>
            <w:r w:rsidRPr="004E6975">
              <w:rPr>
                <w:rFonts w:ascii="Times New Roman" w:hAnsi="Times New Roman" w:eastAsia="Times New Roman"/>
                <w:color w:val="000000"/>
                <w:sz w:val="24"/>
                <w:szCs w:val="24"/>
                <w:lang w:val="ru-RU"/>
              </w:rPr>
              <w:t>2025</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Приказ директора МБОУ Сиговская СОШ</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А.А. Федоров</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1C64E26">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29</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июня</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7611AF" w:rsidR="007611AF">
              <w:rPr>
                <w:rFonts w:ascii="Times New Roman" w:hAnsi="Times New Roman" w:eastAsia="Times New Roman"/>
                <w:color w:val="000000"/>
                <w:sz w:val="24"/>
                <w:szCs w:val="24"/>
                <w:lang w:val="ru-RU"/>
              </w:rPr>
              <w:t xml:space="preserve">   </w:t>
            </w:r>
            <w:proofErr w:type="gramEnd"/>
            <w:r w:rsidRPr="00344265" w:rsidR="00344265">
              <w:rPr>
                <w:rFonts w:ascii="Times New Roman" w:hAnsi="Times New Roman" w:eastAsia="Times New Roman"/>
                <w:color w:val="000000"/>
                <w:sz w:val="24"/>
                <w:szCs w:val="24"/>
                <w:lang w:val="ru-RU"/>
              </w:rPr>
              <w:t xml:space="preserve"> </w:t>
            </w:r>
            <w:r w:rsidRPr="004E6975" w:rsidR="00344265">
              <w:rPr>
                <w:rFonts w:ascii="Times New Roman" w:hAnsi="Times New Roman" w:eastAsia="Times New Roman"/>
                <w:color w:val="000000"/>
                <w:sz w:val="24"/>
                <w:szCs w:val="24"/>
                <w:lang w:val="ru-RU"/>
              </w:rPr>
              <w:t>2025</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9040916)</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«Физическая культура»</w:t>
      </w:r>
    </w:p>
    <w:p>
      <w:pPr>
        <w:spacing w:before="0" w:after="0" w:line="408"/>
        <w:ind w:left="120"/>
        <w:jc w:val="center"/>
      </w:pPr>
      <w:r>
        <w:rPr>
          <w:rFonts w:ascii="Times New Roman" w:hAnsi="Times New Roman"/>
          <w:b w:val="false"/>
          <w:i w:val="false"/>
          <w:color w:val="000000"/>
          <w:sz w:val="28"/>
        </w:rPr>
        <w:t xml:space="preserve">для обучающихся 5 </w:t>
      </w:r>
      <w:r>
        <w:rPr>
          <w:rFonts w:ascii="Times New Roman" w:hAnsi="Times New Roman"/>
          <w:b w:val="false"/>
          <w:i w:val="false"/>
          <w:color w:val="000000"/>
          <w:sz w:val="28"/>
        </w:rPr>
        <w:t>–</w:t>
      </w:r>
      <w:r>
        <w:rPr>
          <w:rFonts w:ascii="Times New Roman" w:hAnsi="Times New Roman"/>
          <w:b w:val="false"/>
          <w:i w:val="false"/>
          <w:color w:val="000000"/>
          <w:sz w:val="28"/>
        </w:rPr>
        <w:t xml:space="preserve"> 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a138e01f-71ee-4195-a132-95a500e7f996" w:id="3"/>
      <w:r>
        <w:rPr>
          <w:rFonts w:ascii="Times New Roman" w:hAnsi="Times New Roman"/>
          <w:b/>
          <w:i w:val="false"/>
          <w:color w:val="000000"/>
          <w:sz w:val="28"/>
        </w:rPr>
        <w:t>д.Касково</w:t>
      </w:r>
      <w:bookmarkEnd w:id="3"/>
      <w:r>
        <w:rPr>
          <w:rFonts w:ascii="Times New Roman" w:hAnsi="Times New Roman"/>
          <w:b/>
          <w:i w:val="false"/>
          <w:color w:val="000000"/>
          <w:sz w:val="28"/>
        </w:rPr>
        <w:t xml:space="preserve"> </w:t>
      </w:r>
      <w:bookmarkStart w:name="a612539e-b3c8-455e-88a4-bebacddb4762" w:id="4"/>
      <w:r>
        <w:rPr>
          <w:rFonts w:ascii="Times New Roman" w:hAnsi="Times New Roman"/>
          <w:b/>
          <w:i w:val="false"/>
          <w:color w:val="000000"/>
          <w:sz w:val="28"/>
        </w:rPr>
        <w:t>2025</w:t>
      </w:r>
      <w:bookmarkEnd w:id="4"/>
    </w:p>
    <w:p>
      <w:pPr>
        <w:spacing w:before="0" w:after="0"/>
        <w:ind w:left="120"/>
        <w:jc w:val="left"/>
      </w:pPr>
    </w:p>
    <w:bookmarkStart w:name="block-73065409" w:id="5"/>
    <w:p>
      <w:pPr>
        <w:sectPr>
          <w:pgSz w:w="11906" w:h="16383" w:orient="portrait"/>
        </w:sectPr>
      </w:pPr>
    </w:p>
    <w:bookmarkEnd w:id="5"/>
    <w:bookmarkEnd w:id="0"/>
    <w:bookmarkStart w:name="block-73065410"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ind w:left="120"/>
        <w:jc w:val="left"/>
      </w:pPr>
    </w:p>
    <w:p>
      <w:pPr>
        <w:spacing w:before="0" w:after="0" w:line="264"/>
        <w:ind w:firstLine="600"/>
        <w:jc w:val="both"/>
      </w:pPr>
      <w:r>
        <w:rPr>
          <w:rFonts w:ascii="Times New Roman" w:hAnsi="Times New Roman"/>
          <w:b w:val="false"/>
          <w:i w:val="false"/>
          <w:color w:val="000000"/>
          <w:sz w:val="28"/>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pPr>
        <w:spacing w:before="0" w:after="0"/>
        <w:ind w:left="120"/>
        <w:jc w:val="both"/>
      </w:pPr>
    </w:p>
    <w:p>
      <w:pPr>
        <w:spacing w:before="0" w:after="0"/>
        <w:ind w:firstLine="600"/>
        <w:jc w:val="both"/>
      </w:pPr>
      <w:r>
        <w:rPr>
          <w:rFonts w:ascii="Times New Roman" w:hAnsi="Times New Roman"/>
          <w:b w:val="false"/>
          <w:i w:val="false"/>
          <w:color w:val="000000"/>
          <w:sz w:val="28"/>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pPr>
        <w:spacing w:before="0" w:after="0"/>
        <w:ind w:left="120"/>
        <w:jc w:val="both"/>
      </w:pPr>
    </w:p>
    <w:p>
      <w:pPr>
        <w:spacing w:before="0" w:after="0"/>
        <w:ind w:firstLine="600"/>
        <w:jc w:val="both"/>
      </w:pPr>
      <w:r>
        <w:rPr>
          <w:rFonts w:ascii="Times New Roman" w:hAnsi="Times New Roman"/>
          <w:b w:val="false"/>
          <w:i w:val="false"/>
          <w:color w:val="000000"/>
          <w:sz w:val="28"/>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pPr>
        <w:spacing w:before="0" w:after="0"/>
        <w:ind w:left="120"/>
        <w:jc w:val="both"/>
      </w:pPr>
    </w:p>
    <w:p>
      <w:pPr>
        <w:spacing w:before="0" w:after="0"/>
        <w:ind w:firstLine="600"/>
        <w:jc w:val="both"/>
      </w:pPr>
      <w:r>
        <w:rPr>
          <w:rFonts w:ascii="Times New Roman" w:hAnsi="Times New Roman"/>
          <w:b w:val="false"/>
          <w:i w:val="false"/>
          <w:color w:val="000000"/>
          <w:sz w:val="28"/>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pPr>
        <w:spacing w:before="0" w:after="0"/>
        <w:ind w:left="120"/>
        <w:jc w:val="both"/>
      </w:pPr>
    </w:p>
    <w:p>
      <w:pPr>
        <w:spacing w:before="0" w:after="0"/>
        <w:ind w:firstLine="600"/>
        <w:jc w:val="both"/>
      </w:pPr>
      <w:r>
        <w:rPr>
          <w:rFonts w:ascii="Times New Roman" w:hAnsi="Times New Roman"/>
          <w:b w:val="false"/>
          <w:i w:val="false"/>
          <w:color w:val="000000"/>
          <w:sz w:val="28"/>
        </w:rPr>
        <w:t>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pPr>
        <w:spacing w:before="0" w:after="0"/>
        <w:ind w:left="120"/>
        <w:jc w:val="both"/>
      </w:pPr>
    </w:p>
    <w:p>
      <w:pPr>
        <w:spacing w:before="0" w:after="0"/>
        <w:ind w:firstLine="600"/>
        <w:jc w:val="both"/>
      </w:pPr>
      <w:r>
        <w:rPr>
          <w:rFonts w:ascii="Times New Roman" w:hAnsi="Times New Roman"/>
          <w:b w:val="false"/>
          <w:i w:val="false"/>
          <w:color w:val="000000"/>
          <w:sz w:val="28"/>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pPr>
        <w:spacing w:before="0" w:after="0"/>
        <w:ind w:left="120"/>
        <w:jc w:val="both"/>
      </w:pPr>
    </w:p>
    <w:p>
      <w:pPr>
        <w:spacing w:before="0" w:after="0"/>
        <w:ind w:firstLine="600"/>
        <w:jc w:val="both"/>
      </w:pPr>
      <w:r>
        <w:rPr>
          <w:rFonts w:ascii="Times New Roman" w:hAnsi="Times New Roman"/>
          <w:b w:val="false"/>
          <w:i w:val="false"/>
          <w:color w:val="000000"/>
          <w:sz w:val="28"/>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pPr>
        <w:spacing w:before="0" w:after="0"/>
        <w:ind w:left="120"/>
        <w:jc w:val="both"/>
      </w:pPr>
    </w:p>
    <w:p>
      <w:pPr>
        <w:spacing w:before="0" w:after="0"/>
        <w:ind w:firstLine="600"/>
        <w:jc w:val="both"/>
      </w:pPr>
      <w:r>
        <w:rPr>
          <w:rFonts w:ascii="Times New Roman" w:hAnsi="Times New Roman"/>
          <w:b w:val="false"/>
          <w:i w:val="false"/>
          <w:color w:val="000000"/>
          <w:sz w:val="28"/>
        </w:rPr>
        <w:t>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pPr>
        <w:spacing w:before="0" w:after="0"/>
        <w:ind w:left="120"/>
        <w:jc w:val="both"/>
      </w:pPr>
    </w:p>
    <w:p>
      <w:pPr>
        <w:spacing w:before="0" w:after="0"/>
        <w:ind w:firstLine="600"/>
        <w:jc w:val="both"/>
      </w:pPr>
      <w:r>
        <w:rPr>
          <w:rFonts w:ascii="Times New Roman" w:hAnsi="Times New Roman"/>
          <w:b w:val="false"/>
          <w:i w:val="false"/>
          <w:color w:val="000000"/>
          <w:sz w:val="28"/>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pPr>
        <w:spacing w:before="0" w:after="0"/>
        <w:ind w:left="120"/>
        <w:jc w:val="both"/>
      </w:pPr>
    </w:p>
    <w:p>
      <w:pPr>
        <w:spacing w:before="0" w:after="0"/>
        <w:ind w:firstLine="600"/>
        <w:jc w:val="both"/>
      </w:pPr>
      <w:r>
        <w:rPr>
          <w:rFonts w:ascii="Times New Roman" w:hAnsi="Times New Roman"/>
          <w:b w:val="false"/>
          <w:i w:val="false"/>
          <w:color w:val="000000"/>
          <w:sz w:val="28"/>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pPr>
        <w:spacing w:before="0" w:after="0"/>
        <w:ind w:left="120"/>
        <w:jc w:val="both"/>
      </w:pPr>
    </w:p>
    <w:p>
      <w:pPr>
        <w:spacing w:before="0" w:after="0"/>
        <w:ind w:firstLine="600"/>
        <w:jc w:val="both"/>
      </w:pPr>
      <w:r>
        <w:rPr>
          <w:rFonts w:ascii="Times New Roman" w:hAnsi="Times New Roman"/>
          <w:b w:val="false"/>
          <w:i w:val="false"/>
          <w:color w:val="000000"/>
          <w:sz w:val="28"/>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pPr>
        <w:spacing w:before="0" w:after="0"/>
        <w:ind w:left="120"/>
        <w:jc w:val="both"/>
      </w:pPr>
    </w:p>
    <w:p>
      <w:pPr>
        <w:spacing w:before="0" w:after="0"/>
        <w:ind w:firstLine="600"/>
        <w:jc w:val="both"/>
      </w:pPr>
      <w:r>
        <w:rPr>
          <w:rFonts w:ascii="Times New Roman" w:hAnsi="Times New Roman"/>
          <w:b w:val="false"/>
          <w:i w:val="false"/>
          <w:color w:val="000000"/>
          <w:sz w:val="28"/>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pPr>
        <w:spacing w:before="0" w:after="0"/>
        <w:ind w:left="120"/>
        <w:jc w:val="both"/>
      </w:pPr>
    </w:p>
    <w:p>
      <w:pPr>
        <w:spacing w:before="0" w:after="0"/>
        <w:ind w:firstLine="600"/>
        <w:jc w:val="both"/>
      </w:pPr>
      <w:r>
        <w:rPr>
          <w:rFonts w:ascii="Times New Roman" w:hAnsi="Times New Roman"/>
          <w:b w:val="false"/>
          <w:i w:val="false"/>
          <w:color w:val="000000"/>
          <w:sz w:val="28"/>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pPr>
        <w:spacing w:before="0" w:after="0"/>
        <w:ind w:firstLine="600"/>
        <w:jc w:val="both"/>
      </w:pPr>
      <w:bookmarkStart w:name="10bad217-7d99-408e-b09f-86f4333d94ae" w:id="7"/>
      <w:r>
        <w:rPr>
          <w:rFonts w:ascii="Times New Roman" w:hAnsi="Times New Roman"/>
          <w:b w:val="false"/>
          <w:i w:val="false"/>
          <w:color w:val="000000"/>
          <w:sz w:val="28"/>
        </w:rPr>
        <w:t>Общее число часов, рекомендованных для изучения физической культуры на уровне основного общего образования, – 510 часов: в 5 классе – 102 часа (3 часа в неделю), в 6 классе – 102 часа (3 часа в неделю), в 7 классе – 102 часа (3 часа в неделю), в 8 классе – 102 часа (3 часа в неделю), в 9 классе – 102 часа (3 часа в неделю). На модульный блок «Базовая физическая подготовка» отводится 150 часов из общего числа (1 час в неделю в каждом классе).</w:t>
      </w:r>
      <w:bookmarkEnd w:id="7"/>
    </w:p>
    <w:p>
      <w:pPr>
        <w:spacing w:before="0" w:after="0"/>
        <w:ind w:left="120"/>
        <w:jc w:val="both"/>
      </w:pPr>
    </w:p>
    <w:p>
      <w:pPr>
        <w:spacing w:before="0" w:after="0"/>
        <w:ind w:left="120"/>
        <w:jc w:val="both"/>
      </w:pPr>
    </w:p>
    <w:p>
      <w:pPr>
        <w:spacing w:before="0" w:after="0" w:line="264"/>
        <w:ind w:left="120"/>
        <w:jc w:val="both"/>
      </w:pPr>
    </w:p>
    <w:bookmarkStart w:name="block-73065410" w:id="8"/>
    <w:p>
      <w:pPr>
        <w:sectPr>
          <w:pgSz w:w="11906" w:h="16383" w:orient="portrait"/>
        </w:sectPr>
      </w:pPr>
    </w:p>
    <w:bookmarkEnd w:id="8"/>
    <w:bookmarkEnd w:id="6"/>
    <w:bookmarkStart w:name="block-73065406" w:id="9"/>
    <w:p>
      <w:pPr>
        <w:spacing w:before="0" w:after="0" w:line="264"/>
        <w:ind w:left="120"/>
        <w:jc w:val="both"/>
      </w:pPr>
      <w:r>
        <w:rPr>
          <w:rFonts w:ascii="Times New Roman" w:hAnsi="Times New Roman"/>
          <w:b/>
          <w:i w:val="false"/>
          <w:color w:val="000000"/>
          <w:sz w:val="28"/>
        </w:rPr>
        <w:t>СОДЕРЖАНИЕ УЧЕБНОГО ПРЕДМЕТА</w:t>
      </w:r>
    </w:p>
    <w:p>
      <w:pPr>
        <w:spacing w:before="0" w:after="0" w:line="264"/>
        <w:ind w:left="120"/>
        <w:jc w:val="both"/>
      </w:pPr>
    </w:p>
    <w:p>
      <w:pPr>
        <w:spacing w:before="0" w:after="0" w:line="264"/>
        <w:ind w:left="120"/>
        <w:jc w:val="both"/>
      </w:pPr>
      <w:bookmarkStart w:name="_Toc137567697" w:id="10"/>
      <w:bookmarkEnd w:id="10"/>
      <w:r>
        <w:rPr>
          <w:rFonts w:ascii="Times New Roman" w:hAnsi="Times New Roman"/>
          <w:b/>
          <w:i w:val="false"/>
          <w:color w:val="000000"/>
          <w:sz w:val="28"/>
        </w:rPr>
        <w:t>5 КЛАСС</w:t>
      </w:r>
    </w:p>
    <w:p>
      <w:pPr>
        <w:spacing w:before="0" w:after="0" w:line="264"/>
        <w:ind w:firstLine="600"/>
        <w:jc w:val="both"/>
      </w:pPr>
      <w:r>
        <w:rPr>
          <w:rFonts w:ascii="Times New Roman" w:hAnsi="Times New Roman"/>
          <w:b/>
          <w:i/>
          <w:color w:val="000000"/>
          <w:sz w:val="28"/>
        </w:rPr>
        <w:t>Знания о физической культуре.</w:t>
      </w:r>
    </w:p>
    <w:p>
      <w:pPr>
        <w:spacing w:before="0" w:after="0" w:line="264"/>
        <w:ind w:firstLine="600"/>
        <w:jc w:val="both"/>
      </w:pPr>
      <w:r>
        <w:rPr>
          <w:rFonts w:ascii="Times New Roman" w:hAnsi="Times New Roman"/>
          <w:b w:val="false"/>
          <w:i w:val="false"/>
          <w:color w:val="000000"/>
          <w:sz w:val="28"/>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pPr>
        <w:spacing w:before="0" w:after="0" w:line="264"/>
        <w:ind w:firstLine="600"/>
        <w:jc w:val="both"/>
      </w:pPr>
      <w:r>
        <w:rPr>
          <w:rFonts w:ascii="Times New Roman" w:hAnsi="Times New Roman"/>
          <w:b w:val="false"/>
          <w:i w:val="false"/>
          <w:color w:val="000000"/>
          <w:sz w:val="28"/>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pPr>
        <w:spacing w:before="0" w:after="0" w:line="264"/>
        <w:ind w:firstLine="600"/>
        <w:jc w:val="both"/>
      </w:pPr>
      <w:r>
        <w:rPr>
          <w:rFonts w:ascii="Times New Roman" w:hAnsi="Times New Roman"/>
          <w:b w:val="false"/>
          <w:i w:val="false"/>
          <w:color w:val="000000"/>
          <w:sz w:val="28"/>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pPr>
        <w:spacing w:before="0" w:after="0" w:line="264"/>
        <w:ind w:firstLine="600"/>
        <w:jc w:val="both"/>
      </w:pPr>
      <w:r>
        <w:rPr>
          <w:rFonts w:ascii="Times New Roman" w:hAnsi="Times New Roman"/>
          <w:b/>
          <w:i/>
          <w:color w:val="000000"/>
          <w:sz w:val="28"/>
        </w:rPr>
        <w:t>Способы самостоятельной деятельности.</w:t>
      </w:r>
    </w:p>
    <w:p>
      <w:pPr>
        <w:spacing w:before="0" w:after="0" w:line="264"/>
        <w:ind w:firstLine="600"/>
        <w:jc w:val="both"/>
      </w:pPr>
      <w:r>
        <w:rPr>
          <w:rFonts w:ascii="Times New Roman" w:hAnsi="Times New Roman"/>
          <w:b w:val="false"/>
          <w:i w:val="false"/>
          <w:color w:val="000000"/>
          <w:sz w:val="28"/>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pPr>
        <w:spacing w:before="0" w:after="0" w:line="264"/>
        <w:ind w:firstLine="600"/>
        <w:jc w:val="both"/>
      </w:pPr>
      <w:r>
        <w:rPr>
          <w:rFonts w:ascii="Times New Roman" w:hAnsi="Times New Roman"/>
          <w:b w:val="false"/>
          <w:i w:val="false"/>
          <w:color w:val="000000"/>
          <w:sz w:val="28"/>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pPr>
        <w:spacing w:before="0" w:after="0" w:line="264"/>
        <w:ind w:firstLine="600"/>
        <w:jc w:val="both"/>
      </w:pPr>
      <w:r>
        <w:rPr>
          <w:rFonts w:ascii="Times New Roman" w:hAnsi="Times New Roman"/>
          <w:b w:val="false"/>
          <w:i w:val="false"/>
          <w:color w:val="000000"/>
          <w:sz w:val="28"/>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pPr>
        <w:spacing w:before="0" w:after="0" w:line="264"/>
        <w:ind w:firstLine="600"/>
        <w:jc w:val="both"/>
      </w:pPr>
      <w:r>
        <w:rPr>
          <w:rFonts w:ascii="Times New Roman" w:hAnsi="Times New Roman"/>
          <w:b w:val="false"/>
          <w:i w:val="false"/>
          <w:color w:val="000000"/>
          <w:sz w:val="28"/>
        </w:rPr>
        <w:t>Оценивание состояния организма в покое и после физической нагрузки в процессе самостоятельных занятий физической культуры и спортом.</w:t>
      </w:r>
    </w:p>
    <w:p>
      <w:pPr>
        <w:spacing w:before="0" w:after="0" w:line="264"/>
        <w:ind w:firstLine="600"/>
        <w:jc w:val="both"/>
      </w:pPr>
      <w:r>
        <w:rPr>
          <w:rFonts w:ascii="Times New Roman" w:hAnsi="Times New Roman"/>
          <w:b w:val="false"/>
          <w:i w:val="false"/>
          <w:color w:val="000000"/>
          <w:sz w:val="28"/>
        </w:rPr>
        <w:t>Составление дневника физической культуры.</w:t>
      </w:r>
    </w:p>
    <w:p>
      <w:pPr>
        <w:spacing w:before="0" w:after="0" w:line="264"/>
        <w:ind w:firstLine="600"/>
        <w:jc w:val="both"/>
      </w:pPr>
      <w:r>
        <w:rPr>
          <w:rFonts w:ascii="Times New Roman" w:hAnsi="Times New Roman"/>
          <w:b/>
          <w:i/>
          <w:color w:val="000000"/>
          <w:sz w:val="28"/>
        </w:rPr>
        <w:t>Физическое совершенствование.</w:t>
      </w:r>
    </w:p>
    <w:p>
      <w:pPr>
        <w:spacing w:before="0" w:after="0" w:line="264"/>
        <w:ind w:firstLine="600"/>
        <w:jc w:val="both"/>
      </w:pPr>
      <w:r>
        <w:rPr>
          <w:rFonts w:ascii="Times New Roman" w:hAnsi="Times New Roman"/>
          <w:b w:val="false"/>
          <w:i/>
          <w:color w:val="000000"/>
          <w:sz w:val="28"/>
        </w:rPr>
        <w:t>Физкультурно-оздоровительная деятельность.</w:t>
      </w:r>
    </w:p>
    <w:p>
      <w:pPr>
        <w:spacing w:before="0" w:after="0" w:line="264"/>
        <w:ind w:firstLine="600"/>
        <w:jc w:val="both"/>
      </w:pPr>
      <w:r>
        <w:rPr>
          <w:rFonts w:ascii="Times New Roman" w:hAnsi="Times New Roman"/>
          <w:b w:val="false"/>
          <w:i w:val="false"/>
          <w:color w:val="000000"/>
          <w:sz w:val="28"/>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pPr>
        <w:spacing w:before="0" w:after="0" w:line="264"/>
        <w:ind w:firstLine="600"/>
        <w:jc w:val="both"/>
      </w:pPr>
      <w:r>
        <w:rPr>
          <w:rFonts w:ascii="Times New Roman" w:hAnsi="Times New Roman"/>
          <w:b w:val="false"/>
          <w:i/>
          <w:color w:val="000000"/>
          <w:sz w:val="28"/>
        </w:rPr>
        <w:t>Спортивно-оздоровительная деятельность.</w:t>
      </w:r>
    </w:p>
    <w:p>
      <w:pPr>
        <w:spacing w:before="0" w:after="0" w:line="264"/>
        <w:ind w:firstLine="600"/>
        <w:jc w:val="both"/>
      </w:pPr>
      <w:r>
        <w:rPr>
          <w:rFonts w:ascii="Times New Roman" w:hAnsi="Times New Roman"/>
          <w:b w:val="false"/>
          <w:i w:val="false"/>
          <w:color w:val="000000"/>
          <w:sz w:val="28"/>
        </w:rPr>
        <w:t>Роль и значение спортивно-оздоровительной деятельности в здоровом образе жизни современного человека.</w:t>
      </w:r>
    </w:p>
    <w:p>
      <w:pPr>
        <w:spacing w:before="0" w:after="0" w:line="264"/>
        <w:ind w:firstLine="600"/>
        <w:jc w:val="both"/>
      </w:pPr>
      <w:r>
        <w:rPr>
          <w:rFonts w:ascii="Times New Roman" w:hAnsi="Times New Roman"/>
          <w:b w:val="false"/>
          <w:i w:val="false"/>
          <w:color w:val="000000"/>
          <w:sz w:val="28"/>
        </w:rPr>
        <w:t>Модуль «Гимнастика».</w:t>
      </w:r>
    </w:p>
    <w:p>
      <w:pPr>
        <w:spacing w:before="0" w:after="0" w:line="264"/>
        <w:ind w:firstLine="600"/>
        <w:jc w:val="both"/>
      </w:pPr>
      <w:r>
        <w:rPr>
          <w:rFonts w:ascii="Times New Roman" w:hAnsi="Times New Roman"/>
          <w:b w:val="false"/>
          <w:i w:val="false"/>
          <w:color w:val="000000"/>
          <w:sz w:val="28"/>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pPr>
        <w:spacing w:before="0" w:after="0" w:line="264"/>
        <w:ind w:firstLine="600"/>
        <w:jc w:val="both"/>
      </w:pPr>
      <w:r>
        <w:rPr>
          <w:rFonts w:ascii="Times New Roman" w:hAnsi="Times New Roman"/>
          <w:b w:val="false"/>
          <w:i w:val="false"/>
          <w:color w:val="000000"/>
          <w:sz w:val="28"/>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pPr>
        <w:spacing w:before="0" w:after="0" w:line="264"/>
        <w:ind w:firstLine="600"/>
        <w:jc w:val="both"/>
      </w:pPr>
      <w:r>
        <w:rPr>
          <w:rFonts w:ascii="Times New Roman" w:hAnsi="Times New Roman"/>
          <w:b w:val="false"/>
          <w:i w:val="false"/>
          <w:color w:val="000000"/>
          <w:sz w:val="28"/>
        </w:rPr>
        <w:t>Модуль «Лёгкая атлетика».</w:t>
      </w:r>
    </w:p>
    <w:p>
      <w:pPr>
        <w:spacing w:before="0" w:after="0" w:line="264"/>
        <w:ind w:firstLine="600"/>
        <w:jc w:val="both"/>
      </w:pPr>
      <w:r>
        <w:rPr>
          <w:rFonts w:ascii="Times New Roman" w:hAnsi="Times New Roman"/>
          <w:b w:val="false"/>
          <w:i w:val="false"/>
          <w:color w:val="000000"/>
          <w:sz w:val="28"/>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pPr>
        <w:spacing w:before="0" w:after="0" w:line="264"/>
        <w:ind w:firstLine="600"/>
        <w:jc w:val="both"/>
      </w:pPr>
      <w:r>
        <w:rPr>
          <w:rFonts w:ascii="Times New Roman" w:hAnsi="Times New Roman"/>
          <w:b w:val="false"/>
          <w:i w:val="false"/>
          <w:color w:val="000000"/>
          <w:sz w:val="28"/>
        </w:rPr>
        <w:t>Метание малого мяча с места в вертикальную неподвижную мишень, метание малого мяча на дальность с трёх шагов разбега.</w:t>
      </w:r>
    </w:p>
    <w:p>
      <w:pPr>
        <w:spacing w:before="0" w:after="0" w:line="264"/>
        <w:ind w:firstLine="600"/>
        <w:jc w:val="both"/>
      </w:pPr>
      <w:r>
        <w:rPr>
          <w:rFonts w:ascii="Times New Roman" w:hAnsi="Times New Roman"/>
          <w:b w:val="false"/>
          <w:i w:val="false"/>
          <w:color w:val="000000"/>
          <w:sz w:val="28"/>
        </w:rPr>
        <w:t>Модуль «Зимние виды спорта».</w:t>
      </w:r>
    </w:p>
    <w:p>
      <w:pPr>
        <w:spacing w:before="0" w:after="0" w:line="264"/>
        <w:ind w:firstLine="600"/>
        <w:jc w:val="both"/>
      </w:pPr>
      <w:r>
        <w:rPr>
          <w:rFonts w:ascii="Times New Roman" w:hAnsi="Times New Roman"/>
          <w:b w:val="false"/>
          <w:i w:val="false"/>
          <w:color w:val="000000"/>
          <w:sz w:val="28"/>
        </w:rPr>
        <w:t>Передвижение на лыжах попеременным двухшажным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pPr>
        <w:spacing w:before="0" w:after="0" w:line="264"/>
        <w:ind w:firstLine="600"/>
        <w:jc w:val="both"/>
      </w:pPr>
      <w:r>
        <w:rPr>
          <w:rFonts w:ascii="Times New Roman" w:hAnsi="Times New Roman"/>
          <w:b w:val="false"/>
          <w:i w:val="false"/>
          <w:color w:val="000000"/>
          <w:sz w:val="28"/>
        </w:rPr>
        <w:t>Модуль «Спортивные игры».</w:t>
      </w:r>
    </w:p>
    <w:p>
      <w:pPr>
        <w:spacing w:before="0" w:after="0" w:line="264"/>
        <w:ind w:firstLine="600"/>
        <w:jc w:val="both"/>
      </w:pPr>
      <w:r>
        <w:rPr>
          <w:rFonts w:ascii="Times New Roman" w:hAnsi="Times New Roman"/>
          <w:b w:val="false"/>
          <w:i w:val="false"/>
          <w:color w:val="000000"/>
          <w:sz w:val="28"/>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pPr>
        <w:spacing w:before="0" w:after="0" w:line="264"/>
        <w:ind w:firstLine="600"/>
        <w:jc w:val="both"/>
      </w:pPr>
      <w:r>
        <w:rPr>
          <w:rFonts w:ascii="Times New Roman" w:hAnsi="Times New Roman"/>
          <w:b w:val="false"/>
          <w:i w:val="false"/>
          <w:color w:val="000000"/>
          <w:sz w:val="28"/>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pPr>
        <w:spacing w:before="0" w:after="0" w:line="264"/>
        <w:ind w:firstLine="600"/>
        <w:jc w:val="both"/>
      </w:pPr>
      <w:r>
        <w:rPr>
          <w:rFonts w:ascii="Times New Roman" w:hAnsi="Times New Roman"/>
          <w:b w:val="false"/>
          <w:i w:val="false"/>
          <w:color w:val="000000"/>
          <w:sz w:val="28"/>
        </w:rPr>
        <w:t xml:space="preserve">Футбол.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
    <w:p>
      <w:pPr>
        <w:spacing w:before="0" w:after="0" w:line="264"/>
        <w:ind w:firstLine="600"/>
        <w:jc w:val="both"/>
      </w:pPr>
      <w:r>
        <w:rPr>
          <w:rFonts w:ascii="Times New Roman" w:hAnsi="Times New Roman"/>
          <w:b w:val="false"/>
          <w:i w:val="false"/>
          <w:color w:val="000000"/>
          <w:sz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pPr>
        <w:spacing w:before="0" w:after="0" w:line="264"/>
        <w:ind w:firstLine="600"/>
        <w:jc w:val="both"/>
      </w:pPr>
      <w:r>
        <w:rPr>
          <w:rFonts w:ascii="Times New Roman" w:hAnsi="Times New Roman"/>
          <w:b w:val="false"/>
          <w:i w:val="false"/>
          <w:color w:val="000000"/>
          <w:sz w:val="28"/>
        </w:rPr>
        <w:t>Модуль «Спорт».</w:t>
      </w:r>
    </w:p>
    <w:p>
      <w:pPr>
        <w:spacing w:before="0" w:after="0" w:line="264"/>
        <w:ind w:firstLine="600"/>
        <w:jc w:val="both"/>
      </w:pPr>
      <w:r>
        <w:rPr>
          <w:rFonts w:ascii="Times New Roman" w:hAnsi="Times New Roman"/>
          <w:b w:val="false"/>
          <w:i w:val="false"/>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pPr>
        <w:spacing w:before="0" w:after="0"/>
        <w:ind w:left="120"/>
        <w:jc w:val="left"/>
      </w:pPr>
      <w:bookmarkStart w:name="_Toc137567698" w:id="11"/>
      <w:bookmarkEnd w:id="11"/>
    </w:p>
    <w:p>
      <w:pPr>
        <w:spacing w:before="0" w:after="0"/>
        <w:ind w:left="120"/>
        <w:jc w:val="left"/>
      </w:pPr>
    </w:p>
    <w:p>
      <w:pPr>
        <w:spacing w:before="0" w:after="0"/>
        <w:ind w:left="120"/>
        <w:jc w:val="left"/>
      </w:pPr>
      <w:r>
        <w:rPr>
          <w:rFonts w:ascii="Times New Roman" w:hAnsi="Times New Roman"/>
          <w:b/>
          <w:i w:val="false"/>
          <w:color w:val="000000"/>
          <w:sz w:val="28"/>
        </w:rPr>
        <w:t>6 КЛАСС</w:t>
      </w:r>
    </w:p>
    <w:p>
      <w:pPr>
        <w:spacing w:before="0" w:after="0" w:line="264"/>
        <w:ind w:firstLine="600"/>
        <w:jc w:val="both"/>
      </w:pPr>
      <w:r>
        <w:rPr>
          <w:rFonts w:ascii="Times New Roman" w:hAnsi="Times New Roman"/>
          <w:b/>
          <w:i/>
          <w:color w:val="000000"/>
          <w:sz w:val="28"/>
        </w:rPr>
        <w:t>Знания о физической культуре.</w:t>
      </w:r>
    </w:p>
    <w:p>
      <w:pPr>
        <w:spacing w:before="0" w:after="0" w:line="264"/>
        <w:ind w:firstLine="600"/>
        <w:jc w:val="both"/>
      </w:pPr>
      <w:r>
        <w:rPr>
          <w:rFonts w:ascii="Times New Roman" w:hAnsi="Times New Roman"/>
          <w:b w:val="false"/>
          <w:i w:val="false"/>
          <w:color w:val="000000"/>
          <w:sz w:val="28"/>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pPr>
        <w:spacing w:before="0" w:after="0" w:line="264"/>
        <w:ind w:firstLine="600"/>
        <w:jc w:val="both"/>
      </w:pPr>
      <w:r>
        <w:rPr>
          <w:rFonts w:ascii="Times New Roman" w:hAnsi="Times New Roman"/>
          <w:b/>
          <w:i/>
          <w:color w:val="000000"/>
          <w:sz w:val="28"/>
        </w:rPr>
        <w:t>Способы самостоятельной деятельности.</w:t>
      </w:r>
    </w:p>
    <w:p>
      <w:pPr>
        <w:spacing w:before="0" w:after="0" w:line="264"/>
        <w:ind w:firstLine="600"/>
        <w:jc w:val="both"/>
      </w:pPr>
      <w:r>
        <w:rPr>
          <w:rFonts w:ascii="Times New Roman" w:hAnsi="Times New Roman"/>
          <w:b w:val="false"/>
          <w:i w:val="false"/>
          <w:color w:val="000000"/>
          <w:sz w:val="28"/>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pPr>
        <w:spacing w:before="0" w:after="0" w:line="264"/>
        <w:ind w:firstLine="600"/>
        <w:jc w:val="both"/>
      </w:pPr>
      <w:r>
        <w:rPr>
          <w:rFonts w:ascii="Times New Roman" w:hAnsi="Times New Roman"/>
          <w:b w:val="false"/>
          <w:i w:val="false"/>
          <w:color w:val="000000"/>
          <w:sz w:val="28"/>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pPr>
        <w:spacing w:before="0" w:after="0" w:line="264"/>
        <w:ind w:firstLine="600"/>
        <w:jc w:val="both"/>
      </w:pPr>
      <w:r>
        <w:rPr>
          <w:rFonts w:ascii="Times New Roman" w:hAnsi="Times New Roman"/>
          <w:b w:val="false"/>
          <w:i w:val="false"/>
          <w:color w:val="000000"/>
          <w:sz w:val="28"/>
        </w:rPr>
        <w:t>Правила и способы составления плана самостоятельных занятий физической подготовкой.</w:t>
      </w:r>
    </w:p>
    <w:p>
      <w:pPr>
        <w:spacing w:before="0" w:after="0" w:line="264"/>
        <w:ind w:firstLine="600"/>
        <w:jc w:val="both"/>
      </w:pPr>
      <w:r>
        <w:rPr>
          <w:rFonts w:ascii="Times New Roman" w:hAnsi="Times New Roman"/>
          <w:b/>
          <w:i/>
          <w:color w:val="000000"/>
          <w:sz w:val="28"/>
        </w:rPr>
        <w:t>Физическое совершенствование.</w:t>
      </w:r>
    </w:p>
    <w:p>
      <w:pPr>
        <w:spacing w:before="0" w:after="0" w:line="264"/>
        <w:ind w:firstLine="600"/>
        <w:jc w:val="both"/>
      </w:pPr>
      <w:r>
        <w:rPr>
          <w:rFonts w:ascii="Times New Roman" w:hAnsi="Times New Roman"/>
          <w:b w:val="false"/>
          <w:i/>
          <w:color w:val="000000"/>
          <w:sz w:val="28"/>
        </w:rPr>
        <w:t>Физкультурно-оздоровительная деятельность.</w:t>
      </w:r>
    </w:p>
    <w:p>
      <w:pPr>
        <w:spacing w:before="0" w:after="0" w:line="264"/>
        <w:ind w:firstLine="600"/>
        <w:jc w:val="both"/>
      </w:pPr>
      <w:r>
        <w:rPr>
          <w:rFonts w:ascii="Times New Roman" w:hAnsi="Times New Roman"/>
          <w:b w:val="false"/>
          <w:i w:val="false"/>
          <w:color w:val="000000"/>
          <w:sz w:val="28"/>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pPr>
        <w:spacing w:before="0" w:after="0" w:line="264"/>
        <w:ind w:firstLine="600"/>
        <w:jc w:val="both"/>
      </w:pPr>
      <w:r>
        <w:rPr>
          <w:rFonts w:ascii="Times New Roman" w:hAnsi="Times New Roman"/>
          <w:b w:val="false"/>
          <w:i w:val="false"/>
          <w:color w:val="000000"/>
          <w:sz w:val="28"/>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pPr>
        <w:spacing w:before="0" w:after="0" w:line="264"/>
        <w:ind w:firstLine="600"/>
        <w:jc w:val="both"/>
      </w:pPr>
      <w:r>
        <w:rPr>
          <w:rFonts w:ascii="Times New Roman" w:hAnsi="Times New Roman"/>
          <w:b w:val="false"/>
          <w:i/>
          <w:color w:val="000000"/>
          <w:sz w:val="28"/>
        </w:rPr>
        <w:t>Спортивно-оздоровительная деятельность.</w:t>
      </w:r>
    </w:p>
    <w:p>
      <w:pPr>
        <w:spacing w:before="0" w:after="0" w:line="264"/>
        <w:ind w:firstLine="600"/>
        <w:jc w:val="both"/>
      </w:pPr>
      <w:r>
        <w:rPr>
          <w:rFonts w:ascii="Times New Roman" w:hAnsi="Times New Roman"/>
          <w:b w:val="false"/>
          <w:i w:val="false"/>
          <w:color w:val="000000"/>
          <w:sz w:val="28"/>
        </w:rPr>
        <w:t>Модуль «Гимнастика».</w:t>
      </w:r>
    </w:p>
    <w:p>
      <w:pPr>
        <w:spacing w:before="0" w:after="0" w:line="264"/>
        <w:ind w:firstLine="600"/>
        <w:jc w:val="both"/>
      </w:pPr>
      <w:r>
        <w:rPr>
          <w:rFonts w:ascii="Times New Roman" w:hAnsi="Times New Roman"/>
          <w:b w:val="false"/>
          <w:i w:val="false"/>
          <w:color w:val="000000"/>
          <w:sz w:val="28"/>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pPr>
        <w:spacing w:before="0" w:after="0" w:line="264"/>
        <w:ind w:firstLine="600"/>
        <w:jc w:val="both"/>
      </w:pPr>
      <w:r>
        <w:rPr>
          <w:rFonts w:ascii="Times New Roman" w:hAnsi="Times New Roman"/>
          <w:b w:val="false"/>
          <w:i w:val="false"/>
          <w:color w:val="000000"/>
          <w:sz w:val="28"/>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pPr>
        <w:spacing w:before="0" w:after="0" w:line="264"/>
        <w:ind w:firstLine="600"/>
        <w:jc w:val="both"/>
      </w:pPr>
      <w:r>
        <w:rPr>
          <w:rFonts w:ascii="Times New Roman" w:hAnsi="Times New Roman"/>
          <w:b w:val="false"/>
          <w:i w:val="false"/>
          <w:color w:val="000000"/>
          <w:sz w:val="28"/>
        </w:rPr>
        <w:t xml:space="preserve">Опорные прыжки через гимнастического козла с разбега способом «согнув ноги» (мальчики) и способом «ноги врозь» (девочки). </w:t>
      </w:r>
    </w:p>
    <w:p>
      <w:pPr>
        <w:spacing w:before="0" w:after="0" w:line="264"/>
        <w:ind w:firstLine="600"/>
        <w:jc w:val="both"/>
      </w:pPr>
      <w:r>
        <w:rPr>
          <w:rFonts w:ascii="Times New Roman" w:hAnsi="Times New Roman"/>
          <w:b w:val="false"/>
          <w:i w:val="false"/>
          <w:color w:val="000000"/>
          <w:sz w:val="28"/>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pPr>
        <w:spacing w:before="0" w:after="0" w:line="264"/>
        <w:ind w:firstLine="600"/>
        <w:jc w:val="both"/>
      </w:pPr>
      <w:r>
        <w:rPr>
          <w:rFonts w:ascii="Times New Roman" w:hAnsi="Times New Roman"/>
          <w:b w:val="false"/>
          <w:i w:val="false"/>
          <w:color w:val="000000"/>
          <w:sz w:val="28"/>
        </w:rPr>
        <w:t xml:space="preserve">Упражнения на невысокой гимнастической перекладине: висы, упор ноги врозь, перемах вперёд и обратно (мальчики). </w:t>
      </w:r>
    </w:p>
    <w:p>
      <w:pPr>
        <w:spacing w:before="0" w:after="0" w:line="264"/>
        <w:ind w:firstLine="600"/>
        <w:jc w:val="both"/>
      </w:pPr>
      <w:r>
        <w:rPr>
          <w:rFonts w:ascii="Times New Roman" w:hAnsi="Times New Roman"/>
          <w:b w:val="false"/>
          <w:i w:val="false"/>
          <w:color w:val="000000"/>
          <w:sz w:val="28"/>
        </w:rPr>
        <w:t>Лазанье по канату в три приёма (мальчики).</w:t>
      </w:r>
    </w:p>
    <w:p>
      <w:pPr>
        <w:spacing w:before="0" w:after="0" w:line="264"/>
        <w:ind w:firstLine="600"/>
        <w:jc w:val="both"/>
      </w:pPr>
      <w:r>
        <w:rPr>
          <w:rFonts w:ascii="Times New Roman" w:hAnsi="Times New Roman"/>
          <w:b w:val="false"/>
          <w:i w:val="false"/>
          <w:color w:val="000000"/>
          <w:sz w:val="28"/>
        </w:rPr>
        <w:t>Модуль «Лёгкая атлетика».</w:t>
      </w:r>
    </w:p>
    <w:p>
      <w:pPr>
        <w:spacing w:before="0" w:after="0" w:line="264"/>
        <w:ind w:firstLine="600"/>
        <w:jc w:val="both"/>
      </w:pPr>
      <w:r>
        <w:rPr>
          <w:rFonts w:ascii="Times New Roman" w:hAnsi="Times New Roman"/>
          <w:b w:val="false"/>
          <w:i w:val="false"/>
          <w:color w:val="000000"/>
          <w:sz w:val="28"/>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pPr>
        <w:spacing w:before="0" w:after="0" w:line="264"/>
        <w:ind w:firstLine="600"/>
        <w:jc w:val="both"/>
      </w:pPr>
      <w:r>
        <w:rPr>
          <w:rFonts w:ascii="Times New Roman" w:hAnsi="Times New Roman"/>
          <w:b w:val="false"/>
          <w:i w:val="false"/>
          <w:color w:val="000000"/>
          <w:sz w:val="28"/>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pPr>
        <w:spacing w:before="0" w:after="0" w:line="264"/>
        <w:ind w:firstLine="600"/>
        <w:jc w:val="both"/>
      </w:pPr>
      <w:r>
        <w:rPr>
          <w:rFonts w:ascii="Times New Roman" w:hAnsi="Times New Roman"/>
          <w:b w:val="false"/>
          <w:i w:val="false"/>
          <w:color w:val="000000"/>
          <w:sz w:val="28"/>
        </w:rPr>
        <w:t xml:space="preserve">Метание малого (теннисного) мяча в подвижную (раскачивающуюся) мишень. </w:t>
      </w:r>
    </w:p>
    <w:p>
      <w:pPr>
        <w:spacing w:before="0" w:after="0" w:line="264"/>
        <w:ind w:firstLine="600"/>
        <w:jc w:val="both"/>
      </w:pPr>
      <w:r>
        <w:rPr>
          <w:rFonts w:ascii="Times New Roman" w:hAnsi="Times New Roman"/>
          <w:b w:val="false"/>
          <w:i w:val="false"/>
          <w:color w:val="000000"/>
          <w:sz w:val="28"/>
        </w:rPr>
        <w:t>Модуль «Зимние виды спорта».</w:t>
      </w:r>
    </w:p>
    <w:p>
      <w:pPr>
        <w:spacing w:before="0" w:after="0" w:line="264"/>
        <w:ind w:firstLine="600"/>
        <w:jc w:val="both"/>
      </w:pPr>
      <w:r>
        <w:rPr>
          <w:rFonts w:ascii="Times New Roman" w:hAnsi="Times New Roman"/>
          <w:b w:val="false"/>
          <w:i w:val="false"/>
          <w:color w:val="000000"/>
          <w:sz w:val="28"/>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pPr>
        <w:spacing w:before="0" w:after="0" w:line="264"/>
        <w:ind w:firstLine="600"/>
        <w:jc w:val="both"/>
      </w:pPr>
      <w:r>
        <w:rPr>
          <w:rFonts w:ascii="Times New Roman" w:hAnsi="Times New Roman"/>
          <w:b w:val="false"/>
          <w:i w:val="false"/>
          <w:color w:val="000000"/>
          <w:sz w:val="28"/>
        </w:rPr>
        <w:t>Модуль «Спортивные игры».</w:t>
      </w:r>
    </w:p>
    <w:p>
      <w:pPr>
        <w:spacing w:before="0" w:after="0" w:line="264"/>
        <w:ind w:firstLine="600"/>
        <w:jc w:val="both"/>
      </w:pPr>
      <w:r>
        <w:rPr>
          <w:rFonts w:ascii="Times New Roman" w:hAnsi="Times New Roman"/>
          <w:b w:val="false"/>
          <w:i w:val="false"/>
          <w:color w:val="000000"/>
          <w:sz w:val="28"/>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pPr>
        <w:spacing w:before="0" w:after="0" w:line="264"/>
        <w:ind w:firstLine="600"/>
        <w:jc w:val="both"/>
      </w:pPr>
      <w:r>
        <w:rPr>
          <w:rFonts w:ascii="Times New Roman" w:hAnsi="Times New Roman"/>
          <w:b w:val="false"/>
          <w:i w:val="false"/>
          <w:color w:val="000000"/>
          <w:sz w:val="28"/>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pPr>
        <w:spacing w:before="0" w:after="0" w:line="264"/>
        <w:ind w:firstLine="600"/>
        <w:jc w:val="both"/>
      </w:pPr>
      <w:r>
        <w:rPr>
          <w:rFonts w:ascii="Times New Roman" w:hAnsi="Times New Roman"/>
          <w:b w:val="false"/>
          <w:i w:val="false"/>
          <w:color w:val="000000"/>
          <w:sz w:val="28"/>
        </w:rPr>
        <w:t xml:space="preserve">Правила игры и игровая деятельность по правилам с использованием разученных технических приёмов. </w:t>
      </w:r>
    </w:p>
    <w:p>
      <w:pPr>
        <w:spacing w:before="0" w:after="0" w:line="264"/>
        <w:ind w:firstLine="600"/>
        <w:jc w:val="both"/>
      </w:pPr>
      <w:r>
        <w:rPr>
          <w:rFonts w:ascii="Times New Roman" w:hAnsi="Times New Roman"/>
          <w:b w:val="false"/>
          <w:i w:val="false"/>
          <w:color w:val="000000"/>
          <w:sz w:val="28"/>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pPr>
        <w:spacing w:before="0" w:after="0" w:line="264"/>
        <w:ind w:firstLine="600"/>
        <w:jc w:val="both"/>
      </w:pPr>
      <w:r>
        <w:rPr>
          <w:rFonts w:ascii="Times New Roman" w:hAnsi="Times New Roman"/>
          <w:b w:val="false"/>
          <w:i w:val="false"/>
          <w:color w:val="000000"/>
          <w:sz w:val="28"/>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pPr>
        <w:spacing w:before="0" w:after="0" w:line="264"/>
        <w:ind w:firstLine="600"/>
        <w:jc w:val="both"/>
      </w:pPr>
      <w:r>
        <w:rPr>
          <w:rFonts w:ascii="Times New Roman" w:hAnsi="Times New Roman"/>
          <w:b w:val="false"/>
          <w:i w:val="false"/>
          <w:color w:val="000000"/>
          <w:sz w:val="28"/>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pPr>
        <w:spacing w:before="0" w:after="0" w:line="264"/>
        <w:ind w:firstLine="600"/>
        <w:jc w:val="both"/>
      </w:pPr>
      <w:r>
        <w:rPr>
          <w:rFonts w:ascii="Times New Roman" w:hAnsi="Times New Roman"/>
          <w:b w:val="false"/>
          <w:i w:val="false"/>
          <w:color w:val="000000"/>
          <w:sz w:val="28"/>
        </w:rPr>
        <w:t>Модуль «Спорт».</w:t>
      </w:r>
    </w:p>
    <w:p>
      <w:pPr>
        <w:spacing w:before="0" w:after="0" w:line="264"/>
        <w:ind w:firstLine="600"/>
        <w:jc w:val="both"/>
      </w:pPr>
      <w:r>
        <w:rPr>
          <w:rFonts w:ascii="Times New Roman" w:hAnsi="Times New Roman"/>
          <w:b w:val="false"/>
          <w:i w:val="false"/>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pPr>
        <w:spacing w:before="0" w:after="0"/>
        <w:ind w:left="120"/>
        <w:jc w:val="left"/>
      </w:pPr>
      <w:bookmarkStart w:name="_Toc137567699" w:id="12"/>
      <w:bookmarkEnd w:id="12"/>
    </w:p>
    <w:p>
      <w:pPr>
        <w:spacing w:before="0" w:after="0"/>
        <w:ind w:left="120"/>
        <w:jc w:val="left"/>
      </w:pPr>
    </w:p>
    <w:p>
      <w:pPr>
        <w:spacing w:before="0" w:after="0"/>
        <w:ind w:left="120"/>
        <w:jc w:val="left"/>
      </w:pPr>
      <w:r>
        <w:rPr>
          <w:rFonts w:ascii="Times New Roman" w:hAnsi="Times New Roman"/>
          <w:b/>
          <w:i w:val="false"/>
          <w:color w:val="000000"/>
          <w:sz w:val="28"/>
        </w:rPr>
        <w:t>7 КЛАСС</w:t>
      </w:r>
    </w:p>
    <w:p>
      <w:pPr>
        <w:spacing w:before="0" w:after="0" w:line="264"/>
        <w:ind w:firstLine="600"/>
        <w:jc w:val="both"/>
      </w:pPr>
      <w:r>
        <w:rPr>
          <w:rFonts w:ascii="Times New Roman" w:hAnsi="Times New Roman"/>
          <w:b/>
          <w:i/>
          <w:color w:val="000000"/>
          <w:spacing w:val="-2"/>
          <w:sz w:val="28"/>
        </w:rPr>
        <w:t>Знания о физической культуре.</w:t>
      </w:r>
    </w:p>
    <w:p>
      <w:pPr>
        <w:spacing w:before="0" w:after="0" w:line="264"/>
        <w:ind w:firstLine="600"/>
        <w:jc w:val="both"/>
      </w:pPr>
      <w:r>
        <w:rPr>
          <w:rFonts w:ascii="Times New Roman" w:hAnsi="Times New Roman"/>
          <w:b w:val="false"/>
          <w:i w:val="false"/>
          <w:color w:val="000000"/>
          <w:spacing w:val="-2"/>
          <w:sz w:val="28"/>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pPr>
        <w:spacing w:before="0" w:after="0" w:line="264"/>
        <w:ind w:firstLine="600"/>
        <w:jc w:val="both"/>
      </w:pPr>
      <w:r>
        <w:rPr>
          <w:rFonts w:ascii="Times New Roman" w:hAnsi="Times New Roman"/>
          <w:b w:val="false"/>
          <w:i w:val="false"/>
          <w:color w:val="000000"/>
          <w:spacing w:val="-2"/>
          <w:sz w:val="28"/>
        </w:rPr>
        <w:t>Влияние занятий физической культурой и спортом на воспитание положительных качеств личности современного человека.</w:t>
      </w:r>
    </w:p>
    <w:p>
      <w:pPr>
        <w:spacing w:before="0" w:after="0" w:line="264"/>
        <w:ind w:firstLine="600"/>
        <w:jc w:val="both"/>
      </w:pPr>
      <w:r>
        <w:rPr>
          <w:rFonts w:ascii="Times New Roman" w:hAnsi="Times New Roman"/>
          <w:b/>
          <w:i/>
          <w:color w:val="000000"/>
          <w:spacing w:val="-2"/>
          <w:sz w:val="28"/>
        </w:rPr>
        <w:t>Способы самостоятельной деятельности.</w:t>
      </w:r>
    </w:p>
    <w:p>
      <w:pPr>
        <w:spacing w:before="0" w:after="0" w:line="264"/>
        <w:ind w:firstLine="600"/>
        <w:jc w:val="both"/>
      </w:pPr>
      <w:r>
        <w:rPr>
          <w:rFonts w:ascii="Times New Roman" w:hAnsi="Times New Roman"/>
          <w:b w:val="false"/>
          <w:i w:val="false"/>
          <w:color w:val="000000"/>
          <w:spacing w:val="-2"/>
          <w:sz w:val="28"/>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pPr>
        <w:spacing w:before="0" w:after="0" w:line="264"/>
        <w:ind w:firstLine="600"/>
        <w:jc w:val="both"/>
      </w:pPr>
      <w:r>
        <w:rPr>
          <w:rFonts w:ascii="Times New Roman" w:hAnsi="Times New Roman"/>
          <w:b w:val="false"/>
          <w:i w:val="false"/>
          <w:color w:val="000000"/>
          <w:spacing w:val="-2"/>
          <w:sz w:val="28"/>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pPr>
        <w:spacing w:before="0" w:after="0" w:line="264"/>
        <w:ind w:firstLine="600"/>
        <w:jc w:val="both"/>
      </w:pPr>
      <w:r>
        <w:rPr>
          <w:rFonts w:ascii="Times New Roman" w:hAnsi="Times New Roman"/>
          <w:b w:val="false"/>
          <w:i w:val="false"/>
          <w:color w:val="000000"/>
          <w:spacing w:val="-2"/>
          <w:sz w:val="28"/>
        </w:rPr>
        <w:t>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Кетле», «ортостатической пробы», «функциональной пробы со стандартной нагрузкой».</w:t>
      </w:r>
    </w:p>
    <w:p>
      <w:pPr>
        <w:spacing w:before="0" w:after="0" w:line="264"/>
        <w:ind w:firstLine="600"/>
        <w:jc w:val="both"/>
      </w:pPr>
      <w:r>
        <w:rPr>
          <w:rFonts w:ascii="Times New Roman" w:hAnsi="Times New Roman"/>
          <w:b/>
          <w:i/>
          <w:color w:val="000000"/>
          <w:spacing w:val="-2"/>
          <w:sz w:val="28"/>
        </w:rPr>
        <w:t>Физическое совершенствование.</w:t>
      </w:r>
    </w:p>
    <w:p>
      <w:pPr>
        <w:spacing w:before="0" w:after="0" w:line="264"/>
        <w:ind w:firstLine="600"/>
        <w:jc w:val="both"/>
      </w:pPr>
      <w:r>
        <w:rPr>
          <w:rFonts w:ascii="Times New Roman" w:hAnsi="Times New Roman"/>
          <w:b w:val="false"/>
          <w:i/>
          <w:color w:val="000000"/>
          <w:spacing w:val="-2"/>
          <w:sz w:val="28"/>
        </w:rPr>
        <w:t>Физкультурно-оздоровительная деятельность.</w:t>
      </w:r>
    </w:p>
    <w:p>
      <w:pPr>
        <w:spacing w:before="0" w:after="0" w:line="264"/>
        <w:ind w:firstLine="600"/>
        <w:jc w:val="both"/>
      </w:pPr>
      <w:r>
        <w:rPr>
          <w:rFonts w:ascii="Times New Roman" w:hAnsi="Times New Roman"/>
          <w:b w:val="false"/>
          <w:i w:val="false"/>
          <w:color w:val="000000"/>
          <w:spacing w:val="-2"/>
          <w:sz w:val="28"/>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pPr>
        <w:spacing w:before="0" w:after="0" w:line="264"/>
        <w:ind w:firstLine="600"/>
        <w:jc w:val="both"/>
      </w:pPr>
      <w:r>
        <w:rPr>
          <w:rFonts w:ascii="Times New Roman" w:hAnsi="Times New Roman"/>
          <w:b w:val="false"/>
          <w:i/>
          <w:color w:val="000000"/>
          <w:spacing w:val="-2"/>
          <w:sz w:val="28"/>
        </w:rPr>
        <w:t xml:space="preserve">Спортивно-оздоровительная деятельность. </w:t>
      </w:r>
    </w:p>
    <w:p>
      <w:pPr>
        <w:spacing w:before="0" w:after="0" w:line="264"/>
        <w:ind w:firstLine="600"/>
        <w:jc w:val="both"/>
      </w:pPr>
      <w:r>
        <w:rPr>
          <w:rFonts w:ascii="Times New Roman" w:hAnsi="Times New Roman"/>
          <w:b w:val="false"/>
          <w:i w:val="false"/>
          <w:color w:val="000000"/>
          <w:spacing w:val="-2"/>
          <w:sz w:val="28"/>
        </w:rPr>
        <w:t>Модуль «Гимнастика».</w:t>
      </w:r>
    </w:p>
    <w:p>
      <w:pPr>
        <w:spacing w:before="0" w:after="0" w:line="264"/>
        <w:ind w:firstLine="600"/>
        <w:jc w:val="both"/>
      </w:pPr>
      <w:r>
        <w:rPr>
          <w:rFonts w:ascii="Times New Roman" w:hAnsi="Times New Roman"/>
          <w:b w:val="false"/>
          <w:i w:val="false"/>
          <w:color w:val="000000"/>
          <w:spacing w:val="-2"/>
          <w:sz w:val="28"/>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pPr>
        <w:spacing w:before="0" w:after="0" w:line="264"/>
        <w:ind w:firstLine="600"/>
        <w:jc w:val="both"/>
      </w:pPr>
      <w:r>
        <w:rPr>
          <w:rFonts w:ascii="Times New Roman" w:hAnsi="Times New Roman"/>
          <w:b w:val="false"/>
          <w:i w:val="false"/>
          <w:color w:val="000000"/>
          <w:spacing w:val="-2"/>
          <w:sz w:val="28"/>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pPr>
        <w:spacing w:before="0" w:after="0" w:line="264"/>
        <w:ind w:firstLine="600"/>
        <w:jc w:val="both"/>
      </w:pPr>
      <w:r>
        <w:rPr>
          <w:rFonts w:ascii="Times New Roman" w:hAnsi="Times New Roman"/>
          <w:b w:val="false"/>
          <w:i w:val="false"/>
          <w:color w:val="000000"/>
          <w:spacing w:val="-2"/>
          <w:sz w:val="28"/>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pPr>
        <w:spacing w:before="0" w:after="0" w:line="264"/>
        <w:ind w:firstLine="600"/>
        <w:jc w:val="both"/>
      </w:pPr>
      <w:r>
        <w:rPr>
          <w:rFonts w:ascii="Times New Roman" w:hAnsi="Times New Roman"/>
          <w:b w:val="false"/>
          <w:i w:val="false"/>
          <w:color w:val="000000"/>
          <w:spacing w:val="-2"/>
          <w:sz w:val="28"/>
        </w:rPr>
        <w:t>Модуль «Лёгкая атлетика».</w:t>
      </w:r>
    </w:p>
    <w:p>
      <w:pPr>
        <w:spacing w:before="0" w:after="0" w:line="264"/>
        <w:ind w:firstLine="600"/>
        <w:jc w:val="both"/>
      </w:pPr>
      <w:r>
        <w:rPr>
          <w:rFonts w:ascii="Times New Roman" w:hAnsi="Times New Roman"/>
          <w:b w:val="false"/>
          <w:i w:val="false"/>
          <w:color w:val="000000"/>
          <w:spacing w:val="-2"/>
          <w:sz w:val="28"/>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pPr>
        <w:spacing w:before="0" w:after="0" w:line="264"/>
        <w:ind w:firstLine="600"/>
        <w:jc w:val="both"/>
      </w:pPr>
      <w:r>
        <w:rPr>
          <w:rFonts w:ascii="Times New Roman" w:hAnsi="Times New Roman"/>
          <w:b w:val="false"/>
          <w:i w:val="false"/>
          <w:color w:val="000000"/>
          <w:spacing w:val="-2"/>
          <w:sz w:val="28"/>
        </w:rPr>
        <w:t>Метание малого (теннисного) мяча по движущейся (катящейся) с разной скоростью мишени.</w:t>
      </w:r>
    </w:p>
    <w:p>
      <w:pPr>
        <w:spacing w:before="0" w:after="0" w:line="264"/>
        <w:ind w:firstLine="600"/>
        <w:jc w:val="both"/>
      </w:pPr>
      <w:r>
        <w:rPr>
          <w:rFonts w:ascii="Times New Roman" w:hAnsi="Times New Roman"/>
          <w:b w:val="false"/>
          <w:i w:val="false"/>
          <w:color w:val="000000"/>
          <w:spacing w:val="-2"/>
          <w:sz w:val="28"/>
        </w:rPr>
        <w:t>Модуль «Зимние виды спорта».</w:t>
      </w:r>
    </w:p>
    <w:p>
      <w:pPr>
        <w:spacing w:before="0" w:after="0" w:line="264"/>
        <w:ind w:firstLine="600"/>
        <w:jc w:val="both"/>
      </w:pPr>
      <w:r>
        <w:rPr>
          <w:rFonts w:ascii="Times New Roman" w:hAnsi="Times New Roman"/>
          <w:b w:val="false"/>
          <w:i w:val="false"/>
          <w:color w:val="000000"/>
          <w:spacing w:val="-2"/>
          <w:sz w:val="28"/>
        </w:rPr>
        <w:t xml:space="preserve">Торможение и поворот на лыжах упором при спуске с пологого склона,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спуски и подъёмы ранее освоенными способами. </w:t>
      </w:r>
    </w:p>
    <w:p>
      <w:pPr>
        <w:spacing w:before="0" w:after="0" w:line="264"/>
        <w:ind w:firstLine="600"/>
        <w:jc w:val="both"/>
      </w:pPr>
      <w:r>
        <w:rPr>
          <w:rFonts w:ascii="Times New Roman" w:hAnsi="Times New Roman"/>
          <w:b w:val="false"/>
          <w:i w:val="false"/>
          <w:color w:val="000000"/>
          <w:spacing w:val="-2"/>
          <w:sz w:val="28"/>
        </w:rPr>
        <w:t xml:space="preserve">Модуль «Спортивные игры». </w:t>
      </w:r>
    </w:p>
    <w:p>
      <w:pPr>
        <w:spacing w:before="0" w:after="0" w:line="264"/>
        <w:ind w:firstLine="600"/>
        <w:jc w:val="both"/>
      </w:pPr>
      <w:r>
        <w:rPr>
          <w:rFonts w:ascii="Times New Roman" w:hAnsi="Times New Roman"/>
          <w:b w:val="false"/>
          <w:i w:val="false"/>
          <w:color w:val="000000"/>
          <w:spacing w:val="-2"/>
          <w:sz w:val="28"/>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pPr>
        <w:spacing w:before="0" w:after="0" w:line="264"/>
        <w:ind w:firstLine="600"/>
        <w:jc w:val="both"/>
      </w:pPr>
      <w:r>
        <w:rPr>
          <w:rFonts w:ascii="Times New Roman" w:hAnsi="Times New Roman"/>
          <w:b w:val="false"/>
          <w:i w:val="false"/>
          <w:color w:val="000000"/>
          <w:spacing w:val="-2"/>
          <w:sz w:val="28"/>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pPr>
        <w:spacing w:before="0" w:after="0" w:line="264"/>
        <w:ind w:firstLine="600"/>
        <w:jc w:val="both"/>
      </w:pPr>
      <w:r>
        <w:rPr>
          <w:rFonts w:ascii="Times New Roman" w:hAnsi="Times New Roman"/>
          <w:b w:val="false"/>
          <w:i w:val="false"/>
          <w:color w:val="000000"/>
          <w:spacing w:val="-2"/>
          <w:sz w:val="28"/>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pPr>
        <w:spacing w:before="0" w:after="0" w:line="264"/>
        <w:ind w:firstLine="600"/>
        <w:jc w:val="both"/>
      </w:pPr>
      <w:r>
        <w:rPr>
          <w:rFonts w:ascii="Times New Roman" w:hAnsi="Times New Roman"/>
          <w:b w:val="false"/>
          <w:i w:val="false"/>
          <w:color w:val="000000"/>
          <w:spacing w:val="-2"/>
          <w:sz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pPr>
        <w:spacing w:before="0" w:after="0" w:line="264"/>
        <w:ind w:firstLine="600"/>
        <w:jc w:val="both"/>
      </w:pPr>
      <w:r>
        <w:rPr>
          <w:rFonts w:ascii="Times New Roman" w:hAnsi="Times New Roman"/>
          <w:b w:val="false"/>
          <w:i w:val="false"/>
          <w:color w:val="000000"/>
          <w:spacing w:val="-2"/>
          <w:sz w:val="28"/>
        </w:rPr>
        <w:t>Модуль «Спорт».</w:t>
      </w:r>
    </w:p>
    <w:p>
      <w:pPr>
        <w:spacing w:before="0" w:after="0" w:line="264"/>
        <w:ind w:firstLine="600"/>
        <w:jc w:val="both"/>
      </w:pPr>
      <w:r>
        <w:rPr>
          <w:rFonts w:ascii="Times New Roman" w:hAnsi="Times New Roman"/>
          <w:b w:val="false"/>
          <w:i w:val="false"/>
          <w:color w:val="000000"/>
          <w:spacing w:val="-2"/>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pPr>
        <w:spacing w:before="0" w:after="0"/>
        <w:ind w:left="120"/>
        <w:jc w:val="left"/>
      </w:pPr>
      <w:bookmarkStart w:name="_Toc137567700" w:id="13"/>
      <w:bookmarkEnd w:id="13"/>
    </w:p>
    <w:p>
      <w:pPr>
        <w:spacing w:before="0" w:after="0"/>
        <w:ind w:left="120"/>
        <w:jc w:val="left"/>
      </w:pPr>
    </w:p>
    <w:p>
      <w:pPr>
        <w:spacing w:before="0" w:after="0"/>
        <w:ind w:left="120"/>
        <w:jc w:val="left"/>
      </w:pPr>
      <w:r>
        <w:rPr>
          <w:rFonts w:ascii="Times New Roman" w:hAnsi="Times New Roman"/>
          <w:b/>
          <w:i w:val="false"/>
          <w:color w:val="000000"/>
          <w:sz w:val="28"/>
        </w:rPr>
        <w:t>8 КЛАСС</w:t>
      </w:r>
    </w:p>
    <w:p>
      <w:pPr>
        <w:spacing w:before="0" w:after="0" w:line="264"/>
        <w:ind w:firstLine="600"/>
        <w:jc w:val="both"/>
      </w:pPr>
      <w:r>
        <w:rPr>
          <w:rFonts w:ascii="Times New Roman" w:hAnsi="Times New Roman"/>
          <w:b/>
          <w:i/>
          <w:color w:val="000000"/>
          <w:sz w:val="28"/>
        </w:rPr>
        <w:t>Знания о физической культуре.</w:t>
      </w:r>
    </w:p>
    <w:p>
      <w:pPr>
        <w:spacing w:before="0" w:after="0" w:line="264"/>
        <w:ind w:firstLine="600"/>
        <w:jc w:val="both"/>
      </w:pPr>
      <w:r>
        <w:rPr>
          <w:rFonts w:ascii="Times New Roman" w:hAnsi="Times New Roman"/>
          <w:b w:val="false"/>
          <w:i w:val="false"/>
          <w:color w:val="000000"/>
          <w:sz w:val="28"/>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pPr>
        <w:spacing w:before="0" w:after="0" w:line="264"/>
        <w:ind w:firstLine="600"/>
        <w:jc w:val="both"/>
      </w:pPr>
      <w:r>
        <w:rPr>
          <w:rFonts w:ascii="Times New Roman" w:hAnsi="Times New Roman"/>
          <w:b/>
          <w:i/>
          <w:color w:val="000000"/>
          <w:sz w:val="28"/>
        </w:rPr>
        <w:t>Способы самостоятельной деятельности.</w:t>
      </w:r>
    </w:p>
    <w:p>
      <w:pPr>
        <w:spacing w:before="0" w:after="0" w:line="264"/>
        <w:ind w:firstLine="600"/>
        <w:jc w:val="both"/>
      </w:pPr>
      <w:r>
        <w:rPr>
          <w:rFonts w:ascii="Times New Roman" w:hAnsi="Times New Roman"/>
          <w:b w:val="false"/>
          <w:i w:val="false"/>
          <w:color w:val="000000"/>
          <w:sz w:val="28"/>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pPr>
        <w:spacing w:before="0" w:after="0" w:line="264"/>
        <w:ind w:firstLine="600"/>
        <w:jc w:val="both"/>
      </w:pPr>
      <w:r>
        <w:rPr>
          <w:rFonts w:ascii="Times New Roman" w:hAnsi="Times New Roman"/>
          <w:b w:val="false"/>
          <w:i w:val="false"/>
          <w:color w:val="000000"/>
          <w:sz w:val="28"/>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pPr>
        <w:spacing w:before="0" w:after="0" w:line="264"/>
        <w:ind w:firstLine="600"/>
        <w:jc w:val="both"/>
      </w:pPr>
      <w:r>
        <w:rPr>
          <w:rFonts w:ascii="Times New Roman" w:hAnsi="Times New Roman"/>
          <w:b/>
          <w:i/>
          <w:color w:val="000000"/>
          <w:sz w:val="28"/>
        </w:rPr>
        <w:t xml:space="preserve">Физическое совершенствование. </w:t>
      </w:r>
    </w:p>
    <w:p>
      <w:pPr>
        <w:spacing w:before="0" w:after="0" w:line="264"/>
        <w:ind w:firstLine="600"/>
        <w:jc w:val="both"/>
      </w:pPr>
      <w:r>
        <w:rPr>
          <w:rFonts w:ascii="Times New Roman" w:hAnsi="Times New Roman"/>
          <w:b w:val="false"/>
          <w:i/>
          <w:color w:val="000000"/>
          <w:sz w:val="28"/>
        </w:rPr>
        <w:t>Физкультурно-оздоровительная деятельность.</w:t>
      </w:r>
    </w:p>
    <w:p>
      <w:pPr>
        <w:spacing w:before="0" w:after="0" w:line="264"/>
        <w:ind w:firstLine="600"/>
        <w:jc w:val="both"/>
      </w:pPr>
      <w:r>
        <w:rPr>
          <w:rFonts w:ascii="Times New Roman" w:hAnsi="Times New Roman"/>
          <w:b w:val="false"/>
          <w:i w:val="false"/>
          <w:color w:val="000000"/>
          <w:sz w:val="28"/>
        </w:rPr>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pPr>
        <w:spacing w:before="0" w:after="0" w:line="264"/>
        <w:ind w:firstLine="600"/>
        <w:jc w:val="both"/>
      </w:pPr>
      <w:r>
        <w:rPr>
          <w:rFonts w:ascii="Times New Roman" w:hAnsi="Times New Roman"/>
          <w:b w:val="false"/>
          <w:i/>
          <w:color w:val="000000"/>
          <w:sz w:val="28"/>
        </w:rPr>
        <w:t xml:space="preserve">Спортивно-оздоровительная деятельность. </w:t>
      </w:r>
    </w:p>
    <w:p>
      <w:pPr>
        <w:spacing w:before="0" w:after="0" w:line="264"/>
        <w:ind w:firstLine="600"/>
        <w:jc w:val="both"/>
      </w:pPr>
      <w:r>
        <w:rPr>
          <w:rFonts w:ascii="Times New Roman" w:hAnsi="Times New Roman"/>
          <w:b w:val="false"/>
          <w:i w:val="false"/>
          <w:color w:val="000000"/>
          <w:sz w:val="28"/>
        </w:rPr>
        <w:t>Модуль «Гимнастика».</w:t>
      </w:r>
    </w:p>
    <w:p>
      <w:pPr>
        <w:spacing w:before="0" w:after="0" w:line="264"/>
        <w:ind w:firstLine="600"/>
        <w:jc w:val="both"/>
      </w:pPr>
      <w:r>
        <w:rPr>
          <w:rFonts w:ascii="Times New Roman" w:hAnsi="Times New Roman"/>
          <w:b w:val="false"/>
          <w:i w:val="false"/>
          <w:color w:val="000000"/>
          <w:sz w:val="28"/>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pPr>
        <w:spacing w:before="0" w:after="0" w:line="264"/>
        <w:ind w:firstLine="600"/>
        <w:jc w:val="both"/>
      </w:pPr>
      <w:r>
        <w:rPr>
          <w:rFonts w:ascii="Times New Roman" w:hAnsi="Times New Roman"/>
          <w:b w:val="false"/>
          <w:i w:val="false"/>
          <w:color w:val="000000"/>
          <w:sz w:val="28"/>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pPr>
        <w:spacing w:before="0" w:after="0" w:line="264"/>
        <w:ind w:firstLine="600"/>
        <w:jc w:val="both"/>
      </w:pPr>
      <w:r>
        <w:rPr>
          <w:rFonts w:ascii="Times New Roman" w:hAnsi="Times New Roman"/>
          <w:b w:val="false"/>
          <w:i w:val="false"/>
          <w:color w:val="000000"/>
          <w:sz w:val="28"/>
        </w:rPr>
        <w:t>Модуль «Лёгкая атлетика».</w:t>
      </w:r>
    </w:p>
    <w:p>
      <w:pPr>
        <w:spacing w:before="0" w:after="0" w:line="264"/>
        <w:ind w:firstLine="600"/>
        <w:jc w:val="both"/>
      </w:pPr>
      <w:r>
        <w:rPr>
          <w:rFonts w:ascii="Times New Roman" w:hAnsi="Times New Roman"/>
          <w:b w:val="false"/>
          <w:i w:val="false"/>
          <w:color w:val="000000"/>
          <w:sz w:val="28"/>
        </w:rPr>
        <w:t>Кроссовый бег, прыжок в длину с разбега способом «прогнувшись».</w:t>
      </w:r>
    </w:p>
    <w:p>
      <w:pPr>
        <w:spacing w:before="0" w:after="0" w:line="264"/>
        <w:ind w:firstLine="600"/>
        <w:jc w:val="both"/>
      </w:pPr>
      <w:r>
        <w:rPr>
          <w:rFonts w:ascii="Times New Roman" w:hAnsi="Times New Roman"/>
          <w:b w:val="false"/>
          <w:i w:val="false"/>
          <w:color w:val="000000"/>
          <w:sz w:val="28"/>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pPr>
        <w:spacing w:before="0" w:after="0" w:line="264"/>
        <w:ind w:firstLine="600"/>
        <w:jc w:val="both"/>
      </w:pPr>
      <w:r>
        <w:rPr>
          <w:rFonts w:ascii="Times New Roman" w:hAnsi="Times New Roman"/>
          <w:b w:val="false"/>
          <w:i w:val="false"/>
          <w:color w:val="000000"/>
          <w:sz w:val="28"/>
        </w:rPr>
        <w:t>Модуль «Зимние виды спорта».</w:t>
      </w:r>
    </w:p>
    <w:p>
      <w:pPr>
        <w:spacing w:before="0" w:after="0" w:line="264"/>
        <w:ind w:firstLine="600"/>
        <w:jc w:val="both"/>
      </w:pPr>
      <w:r>
        <w:rPr>
          <w:rFonts w:ascii="Times New Roman" w:hAnsi="Times New Roman"/>
          <w:b w:val="false"/>
          <w:i w:val="false"/>
          <w:color w:val="000000"/>
          <w:sz w:val="28"/>
        </w:rPr>
        <w:t xml:space="preserve">Передвижение на лыжах одновременным бесшажным ходом, преодоление естественных препятствий на лыжах широким шагом, перешагиванием, перелазанием, торможение боковым скольжением при спуске на лыжах с пологого склона, переход с попеременного двухшажного хода на одновременный бесшажный ход и обратно, ранее разученные упражнения лыжной подготовки в передвижениях на лыжах, при спусках, подъёмах, торможении. </w:t>
      </w:r>
    </w:p>
    <w:p>
      <w:pPr>
        <w:spacing w:before="0" w:after="0" w:line="264"/>
        <w:ind w:firstLine="600"/>
        <w:jc w:val="both"/>
      </w:pPr>
      <w:r>
        <w:rPr>
          <w:rFonts w:ascii="Times New Roman" w:hAnsi="Times New Roman"/>
          <w:b w:val="false"/>
          <w:i w:val="false"/>
          <w:color w:val="000000"/>
          <w:sz w:val="28"/>
        </w:rPr>
        <w:t>Модуль «Плавание».</w:t>
      </w:r>
    </w:p>
    <w:p>
      <w:pPr>
        <w:spacing w:before="0" w:after="0" w:line="264"/>
        <w:ind w:firstLine="600"/>
        <w:jc w:val="both"/>
      </w:pPr>
      <w:r>
        <w:rPr>
          <w:rFonts w:ascii="Times New Roman" w:hAnsi="Times New Roman"/>
          <w:b w:val="false"/>
          <w:i w:val="false"/>
          <w:color w:val="000000"/>
          <w:sz w:val="28"/>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Проплывание учебных дистанций кролем на груди и на спине. </w:t>
      </w:r>
    </w:p>
    <w:p>
      <w:pPr>
        <w:spacing w:before="0" w:after="0" w:line="264"/>
        <w:ind w:firstLine="600"/>
        <w:jc w:val="both"/>
      </w:pPr>
      <w:r>
        <w:rPr>
          <w:rFonts w:ascii="Times New Roman" w:hAnsi="Times New Roman"/>
          <w:b w:val="false"/>
          <w:i w:val="false"/>
          <w:color w:val="000000"/>
          <w:sz w:val="28"/>
        </w:rPr>
        <w:t xml:space="preserve">Модуль «Спортивные игры». </w:t>
      </w:r>
    </w:p>
    <w:p>
      <w:pPr>
        <w:spacing w:before="0" w:after="0" w:line="264"/>
        <w:ind w:firstLine="600"/>
        <w:jc w:val="both"/>
      </w:pPr>
      <w:r>
        <w:rPr>
          <w:rFonts w:ascii="Times New Roman" w:hAnsi="Times New Roman"/>
          <w:b w:val="false"/>
          <w:i w:val="false"/>
          <w:color w:val="000000"/>
          <w:sz w:val="28"/>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pPr>
        <w:spacing w:before="0" w:after="0" w:line="264"/>
        <w:ind w:firstLine="600"/>
        <w:jc w:val="both"/>
      </w:pPr>
      <w:r>
        <w:rPr>
          <w:rFonts w:ascii="Times New Roman" w:hAnsi="Times New Roman"/>
          <w:b w:val="false"/>
          <w:i w:val="false"/>
          <w:color w:val="000000"/>
          <w:sz w:val="28"/>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pPr>
        <w:spacing w:before="0" w:after="0" w:line="264"/>
        <w:ind w:firstLine="600"/>
        <w:jc w:val="both"/>
      </w:pPr>
      <w:r>
        <w:rPr>
          <w:rFonts w:ascii="Times New Roman" w:hAnsi="Times New Roman"/>
          <w:b w:val="false"/>
          <w:i w:val="false"/>
          <w:color w:val="000000"/>
          <w:sz w:val="28"/>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pPr>
        <w:spacing w:before="0" w:after="0" w:line="264"/>
        <w:ind w:firstLine="600"/>
        <w:jc w:val="both"/>
      </w:pPr>
      <w:r>
        <w:rPr>
          <w:rFonts w:ascii="Times New Roman" w:hAnsi="Times New Roman"/>
          <w:b w:val="false"/>
          <w:i w:val="false"/>
          <w:color w:val="000000"/>
          <w:sz w:val="28"/>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pPr>
        <w:spacing w:before="0" w:after="0" w:line="264"/>
        <w:ind w:firstLine="600"/>
        <w:jc w:val="both"/>
      </w:pPr>
      <w:r>
        <w:rPr>
          <w:rFonts w:ascii="Times New Roman" w:hAnsi="Times New Roman"/>
          <w:b w:val="false"/>
          <w:i w:val="false"/>
          <w:color w:val="000000"/>
          <w:sz w:val="28"/>
        </w:rPr>
        <w:t>Модуль «Спорт».</w:t>
      </w:r>
    </w:p>
    <w:p>
      <w:pPr>
        <w:spacing w:before="0" w:after="0" w:line="264"/>
        <w:ind w:firstLine="600"/>
        <w:jc w:val="both"/>
      </w:pPr>
      <w:r>
        <w:rPr>
          <w:rFonts w:ascii="Times New Roman" w:hAnsi="Times New Roman"/>
          <w:b w:val="false"/>
          <w:i w:val="false"/>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pPr>
        <w:spacing w:before="0" w:after="0"/>
        <w:ind w:left="120"/>
        <w:jc w:val="left"/>
      </w:pPr>
      <w:bookmarkStart w:name="_Toc137567701" w:id="14"/>
      <w:bookmarkEnd w:id="14"/>
    </w:p>
    <w:p>
      <w:pPr>
        <w:spacing w:before="0" w:after="0"/>
        <w:ind w:left="120"/>
        <w:jc w:val="left"/>
      </w:pPr>
    </w:p>
    <w:p>
      <w:pPr>
        <w:spacing w:before="0" w:after="0"/>
        <w:ind w:left="120"/>
        <w:jc w:val="left"/>
      </w:pPr>
      <w:r>
        <w:rPr>
          <w:rFonts w:ascii="Times New Roman" w:hAnsi="Times New Roman"/>
          <w:b/>
          <w:i w:val="false"/>
          <w:color w:val="000000"/>
          <w:sz w:val="28"/>
        </w:rPr>
        <w:t>9 КЛАСС</w:t>
      </w:r>
    </w:p>
    <w:p>
      <w:pPr>
        <w:spacing w:before="0" w:after="0" w:line="264"/>
        <w:ind w:firstLine="600"/>
        <w:jc w:val="both"/>
      </w:pPr>
      <w:r>
        <w:rPr>
          <w:rFonts w:ascii="Times New Roman" w:hAnsi="Times New Roman"/>
          <w:b/>
          <w:i/>
          <w:color w:val="000000"/>
          <w:sz w:val="28"/>
        </w:rPr>
        <w:t>Знания о физической культуре.</w:t>
      </w:r>
    </w:p>
    <w:p>
      <w:pPr>
        <w:spacing w:before="0" w:after="0" w:line="264"/>
        <w:ind w:firstLine="600"/>
        <w:jc w:val="both"/>
      </w:pPr>
      <w:r>
        <w:rPr>
          <w:rFonts w:ascii="Times New Roman" w:hAnsi="Times New Roman"/>
          <w:b w:val="false"/>
          <w:i w:val="false"/>
          <w:color w:val="000000"/>
          <w:sz w:val="28"/>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pPr>
        <w:spacing w:before="0" w:after="0" w:line="264"/>
        <w:ind w:firstLine="600"/>
        <w:jc w:val="both"/>
      </w:pPr>
      <w:r>
        <w:rPr>
          <w:rFonts w:ascii="Times New Roman" w:hAnsi="Times New Roman"/>
          <w:b/>
          <w:i/>
          <w:color w:val="000000"/>
          <w:sz w:val="28"/>
        </w:rPr>
        <w:t>Способы самостоятельной деятельности.</w:t>
      </w:r>
    </w:p>
    <w:p>
      <w:pPr>
        <w:spacing w:before="0" w:after="0" w:line="264"/>
        <w:ind w:firstLine="600"/>
        <w:jc w:val="both"/>
      </w:pPr>
      <w:r>
        <w:rPr>
          <w:rFonts w:ascii="Times New Roman" w:hAnsi="Times New Roman"/>
          <w:b w:val="false"/>
          <w:i w:val="false"/>
          <w:color w:val="000000"/>
          <w:sz w:val="28"/>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pPr>
        <w:spacing w:before="0" w:after="0" w:line="264"/>
        <w:ind w:firstLine="600"/>
        <w:jc w:val="both"/>
      </w:pPr>
      <w:r>
        <w:rPr>
          <w:rFonts w:ascii="Times New Roman" w:hAnsi="Times New Roman"/>
          <w:b/>
          <w:i/>
          <w:color w:val="000000"/>
          <w:sz w:val="28"/>
        </w:rPr>
        <w:t xml:space="preserve">Физическое совершенствование. </w:t>
      </w:r>
    </w:p>
    <w:p>
      <w:pPr>
        <w:spacing w:before="0" w:after="0" w:line="264"/>
        <w:ind w:firstLine="600"/>
        <w:jc w:val="both"/>
      </w:pPr>
      <w:r>
        <w:rPr>
          <w:rFonts w:ascii="Times New Roman" w:hAnsi="Times New Roman"/>
          <w:b w:val="false"/>
          <w:i/>
          <w:color w:val="000000"/>
          <w:sz w:val="28"/>
        </w:rPr>
        <w:t>Физкультурно-оздоровительная деятельность.</w:t>
      </w:r>
    </w:p>
    <w:p>
      <w:pPr>
        <w:spacing w:before="0" w:after="0" w:line="264"/>
        <w:ind w:firstLine="600"/>
        <w:jc w:val="both"/>
      </w:pPr>
      <w:r>
        <w:rPr>
          <w:rFonts w:ascii="Times New Roman" w:hAnsi="Times New Roman"/>
          <w:b w:val="false"/>
          <w:i w:val="false"/>
          <w:color w:val="000000"/>
          <w:sz w:val="28"/>
        </w:rPr>
        <w:t>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обучающихся.</w:t>
      </w:r>
    </w:p>
    <w:p>
      <w:pPr>
        <w:spacing w:before="0" w:after="0" w:line="264"/>
        <w:ind w:firstLine="600"/>
        <w:jc w:val="both"/>
      </w:pPr>
      <w:r>
        <w:rPr>
          <w:rFonts w:ascii="Times New Roman" w:hAnsi="Times New Roman"/>
          <w:b w:val="false"/>
          <w:i/>
          <w:color w:val="000000"/>
          <w:sz w:val="28"/>
        </w:rPr>
        <w:t xml:space="preserve">Спортивно-оздоровительная деятельность. </w:t>
      </w:r>
    </w:p>
    <w:p>
      <w:pPr>
        <w:spacing w:before="0" w:after="0" w:line="264"/>
        <w:ind w:firstLine="600"/>
        <w:jc w:val="both"/>
      </w:pPr>
      <w:r>
        <w:rPr>
          <w:rFonts w:ascii="Times New Roman" w:hAnsi="Times New Roman"/>
          <w:b w:val="false"/>
          <w:i w:val="false"/>
          <w:color w:val="000000"/>
          <w:sz w:val="28"/>
        </w:rPr>
        <w:t>Модуль «Гимнастика».</w:t>
      </w:r>
    </w:p>
    <w:p>
      <w:pPr>
        <w:spacing w:before="0" w:after="0" w:line="264"/>
        <w:ind w:firstLine="600"/>
        <w:jc w:val="both"/>
      </w:pPr>
      <w:r>
        <w:rPr>
          <w:rFonts w:ascii="Times New Roman" w:hAnsi="Times New Roman"/>
          <w:b w:val="false"/>
          <w:i w:val="false"/>
          <w:color w:val="000000"/>
          <w:sz w:val="28"/>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степ-аэробики, акробатики и ритмической гимнастики (девушки). </w:t>
      </w:r>
    </w:p>
    <w:p>
      <w:pPr>
        <w:spacing w:before="0" w:after="0" w:line="264"/>
        <w:ind w:firstLine="600"/>
        <w:jc w:val="both"/>
      </w:pPr>
      <w:r>
        <w:rPr>
          <w:rFonts w:ascii="Times New Roman" w:hAnsi="Times New Roman"/>
          <w:b w:val="false"/>
          <w:i w:val="false"/>
          <w:color w:val="000000"/>
          <w:sz w:val="28"/>
        </w:rPr>
        <w:t>Модуль «Лёгкая атлетика».</w:t>
      </w:r>
    </w:p>
    <w:p>
      <w:pPr>
        <w:spacing w:before="0" w:after="0" w:line="264"/>
        <w:ind w:firstLine="600"/>
        <w:jc w:val="both"/>
      </w:pPr>
      <w:r>
        <w:rPr>
          <w:rFonts w:ascii="Times New Roman" w:hAnsi="Times New Roman"/>
          <w:b w:val="false"/>
          <w:i w:val="false"/>
          <w:color w:val="000000"/>
          <w:sz w:val="28"/>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pPr>
        <w:spacing w:before="0" w:after="0" w:line="264"/>
        <w:ind w:firstLine="600"/>
        <w:jc w:val="both"/>
      </w:pPr>
      <w:r>
        <w:rPr>
          <w:rFonts w:ascii="Times New Roman" w:hAnsi="Times New Roman"/>
          <w:b w:val="false"/>
          <w:i w:val="false"/>
          <w:color w:val="000000"/>
          <w:sz w:val="28"/>
        </w:rPr>
        <w:t>Модуль «Зимние виды спорта».</w:t>
      </w:r>
    </w:p>
    <w:p>
      <w:pPr>
        <w:spacing w:before="0" w:after="0" w:line="264"/>
        <w:ind w:firstLine="600"/>
        <w:jc w:val="both"/>
      </w:pPr>
      <w:r>
        <w:rPr>
          <w:rFonts w:ascii="Times New Roman" w:hAnsi="Times New Roman"/>
          <w:b w:val="false"/>
          <w:i w:val="false"/>
          <w:color w:val="000000"/>
          <w:sz w:val="28"/>
        </w:rPr>
        <w:t xml:space="preserve">Техническая подготовка в передвижении лыжными ходами по учебной дистанции: попеременный двухшажный ход, одновременный одношажный ход, способы перехода с одного лыжного хода на другой. </w:t>
      </w:r>
    </w:p>
    <w:p>
      <w:pPr>
        <w:spacing w:before="0" w:after="0" w:line="264"/>
        <w:ind w:firstLine="600"/>
        <w:jc w:val="both"/>
      </w:pPr>
      <w:r>
        <w:rPr>
          <w:rFonts w:ascii="Times New Roman" w:hAnsi="Times New Roman"/>
          <w:b w:val="false"/>
          <w:i w:val="false"/>
          <w:color w:val="000000"/>
          <w:sz w:val="28"/>
        </w:rPr>
        <w:t>Модуль «Плавание».</w:t>
      </w:r>
    </w:p>
    <w:p>
      <w:pPr>
        <w:spacing w:before="0" w:after="0" w:line="264"/>
        <w:ind w:firstLine="600"/>
        <w:jc w:val="both"/>
      </w:pPr>
      <w:r>
        <w:rPr>
          <w:rFonts w:ascii="Times New Roman" w:hAnsi="Times New Roman"/>
          <w:b w:val="false"/>
          <w:i w:val="false"/>
          <w:color w:val="000000"/>
          <w:sz w:val="28"/>
        </w:rPr>
        <w:t>Брасс: подводящие упражнения и плавание в полной координации. Повороты при плавании брассом.</w:t>
      </w:r>
    </w:p>
    <w:p>
      <w:pPr>
        <w:spacing w:before="0" w:after="0" w:line="264"/>
        <w:ind w:firstLine="600"/>
        <w:jc w:val="both"/>
      </w:pPr>
      <w:r>
        <w:rPr>
          <w:rFonts w:ascii="Times New Roman" w:hAnsi="Times New Roman"/>
          <w:b w:val="false"/>
          <w:i w:val="false"/>
          <w:color w:val="000000"/>
          <w:sz w:val="28"/>
        </w:rPr>
        <w:t>Модуль «Спортивные игры».</w:t>
      </w:r>
    </w:p>
    <w:p>
      <w:pPr>
        <w:spacing w:before="0" w:after="0" w:line="264"/>
        <w:ind w:firstLine="600"/>
        <w:jc w:val="both"/>
      </w:pPr>
      <w:r>
        <w:rPr>
          <w:rFonts w:ascii="Times New Roman" w:hAnsi="Times New Roman"/>
          <w:b w:val="false"/>
          <w:i w:val="false"/>
          <w:color w:val="000000"/>
          <w:sz w:val="28"/>
        </w:rPr>
        <w:t>Баскетбол. Техническая подготовка в игровых действиях: ведение, передачи, приёмы и броски мяча на месте, в прыжке, после ведения.</w:t>
      </w:r>
    </w:p>
    <w:p>
      <w:pPr>
        <w:spacing w:before="0" w:after="0" w:line="264"/>
        <w:ind w:firstLine="600"/>
        <w:jc w:val="both"/>
      </w:pPr>
      <w:r>
        <w:rPr>
          <w:rFonts w:ascii="Times New Roman" w:hAnsi="Times New Roman"/>
          <w:b w:val="false"/>
          <w:i w:val="false"/>
          <w:color w:val="000000"/>
          <w:sz w:val="28"/>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pPr>
        <w:spacing w:before="0" w:after="0" w:line="264"/>
        <w:ind w:firstLine="600"/>
        <w:jc w:val="both"/>
      </w:pPr>
      <w:r>
        <w:rPr>
          <w:rFonts w:ascii="Times New Roman" w:hAnsi="Times New Roman"/>
          <w:b w:val="false"/>
          <w:i w:val="false"/>
          <w:color w:val="000000"/>
          <w:sz w:val="28"/>
        </w:rPr>
        <w:t xml:space="preserve">Футбол. Техническая подготовка в игровых действиях: ведение, приёмы и передачи, остановки и удары по мячу с места и в движении. </w:t>
      </w:r>
    </w:p>
    <w:p>
      <w:pPr>
        <w:spacing w:before="0" w:after="0" w:line="264"/>
        <w:ind w:firstLine="600"/>
        <w:jc w:val="both"/>
      </w:pPr>
      <w:r>
        <w:rPr>
          <w:rFonts w:ascii="Times New Roman" w:hAnsi="Times New Roman"/>
          <w:b w:val="false"/>
          <w:i w:val="false"/>
          <w:color w:val="000000"/>
          <w:sz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pPr>
        <w:spacing w:before="0" w:after="0" w:line="264"/>
        <w:ind w:firstLine="600"/>
        <w:jc w:val="both"/>
      </w:pPr>
      <w:r>
        <w:rPr>
          <w:rFonts w:ascii="Times New Roman" w:hAnsi="Times New Roman"/>
          <w:b w:val="false"/>
          <w:i w:val="false"/>
          <w:color w:val="000000"/>
          <w:sz w:val="28"/>
        </w:rPr>
        <w:t>Модуль «Спорт».</w:t>
      </w:r>
    </w:p>
    <w:p>
      <w:pPr>
        <w:spacing w:before="0" w:after="0" w:line="264"/>
        <w:ind w:firstLine="600"/>
        <w:jc w:val="both"/>
      </w:pPr>
      <w:r>
        <w:rPr>
          <w:rFonts w:ascii="Times New Roman" w:hAnsi="Times New Roman"/>
          <w:b w:val="false"/>
          <w:i w:val="false"/>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pPr>
        <w:spacing w:before="0" w:after="0" w:line="264"/>
        <w:ind w:firstLine="600"/>
        <w:jc w:val="both"/>
      </w:pPr>
      <w:r>
        <w:rPr>
          <w:rFonts w:ascii="Times New Roman" w:hAnsi="Times New Roman"/>
          <w:b/>
          <w:i/>
          <w:color w:val="000000"/>
          <w:sz w:val="28"/>
        </w:rPr>
        <w:t>Программа вариативного модуля «Базовая физическая подготовка».</w:t>
      </w:r>
    </w:p>
    <w:p>
      <w:pPr>
        <w:spacing w:before="0" w:after="0" w:line="264"/>
        <w:ind w:firstLine="600"/>
        <w:jc w:val="both"/>
      </w:pPr>
      <w:r>
        <w:rPr>
          <w:rFonts w:ascii="Times New Roman" w:hAnsi="Times New Roman"/>
          <w:b w:val="false"/>
          <w:i/>
          <w:color w:val="000000"/>
          <w:sz w:val="28"/>
        </w:rPr>
        <w:t>Развитие силовых способностей.</w:t>
      </w:r>
    </w:p>
    <w:p>
      <w:pPr>
        <w:spacing w:before="0" w:after="0" w:line="264"/>
        <w:ind w:firstLine="600"/>
        <w:jc w:val="both"/>
      </w:pPr>
      <w:r>
        <w:rPr>
          <w:rFonts w:ascii="Times New Roman" w:hAnsi="Times New Roman"/>
          <w:b w:val="false"/>
          <w:i w:val="false"/>
          <w:color w:val="000000"/>
          <w:sz w:val="28"/>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pPr>
        <w:spacing w:before="0" w:after="0" w:line="264"/>
        <w:ind w:firstLine="600"/>
        <w:jc w:val="both"/>
      </w:pPr>
      <w:r>
        <w:rPr>
          <w:rFonts w:ascii="Times New Roman" w:hAnsi="Times New Roman"/>
          <w:b w:val="false"/>
          <w:i/>
          <w:color w:val="000000"/>
          <w:sz w:val="28"/>
        </w:rPr>
        <w:t>Развитие скоростных способностей.</w:t>
      </w:r>
    </w:p>
    <w:p>
      <w:pPr>
        <w:spacing w:before="0" w:after="0" w:line="264"/>
        <w:ind w:firstLine="600"/>
        <w:jc w:val="both"/>
      </w:pPr>
      <w:r>
        <w:rPr>
          <w:rFonts w:ascii="Times New Roman" w:hAnsi="Times New Roman"/>
          <w:b w:val="false"/>
          <w:i w:val="false"/>
          <w:color w:val="000000"/>
          <w:sz w:val="28"/>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pPr>
        <w:spacing w:before="0" w:after="0" w:line="264"/>
        <w:ind w:firstLine="600"/>
        <w:jc w:val="both"/>
      </w:pPr>
      <w:r>
        <w:rPr>
          <w:rFonts w:ascii="Times New Roman" w:hAnsi="Times New Roman"/>
          <w:b w:val="false"/>
          <w:i/>
          <w:color w:val="000000"/>
          <w:sz w:val="28"/>
        </w:rPr>
        <w:t>Развитие выносливости.</w:t>
      </w:r>
    </w:p>
    <w:p>
      <w:pPr>
        <w:spacing w:before="0" w:after="0" w:line="264"/>
        <w:ind w:firstLine="600"/>
        <w:jc w:val="both"/>
      </w:pPr>
      <w:r>
        <w:rPr>
          <w:rFonts w:ascii="Times New Roman" w:hAnsi="Times New Roman"/>
          <w:b w:val="false"/>
          <w:i w:val="false"/>
          <w:color w:val="000000"/>
          <w:sz w:val="28"/>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 </w:t>
      </w:r>
    </w:p>
    <w:p>
      <w:pPr>
        <w:spacing w:before="0" w:after="0" w:line="264"/>
        <w:ind w:firstLine="600"/>
        <w:jc w:val="both"/>
      </w:pPr>
      <w:r>
        <w:rPr>
          <w:rFonts w:ascii="Times New Roman" w:hAnsi="Times New Roman"/>
          <w:b w:val="false"/>
          <w:i/>
          <w:color w:val="000000"/>
          <w:sz w:val="28"/>
        </w:rPr>
        <w:t>Развитие координации движений.</w:t>
      </w:r>
    </w:p>
    <w:p>
      <w:pPr>
        <w:spacing w:before="0" w:after="0" w:line="264"/>
        <w:ind w:firstLine="600"/>
        <w:jc w:val="both"/>
      </w:pPr>
      <w:r>
        <w:rPr>
          <w:rFonts w:ascii="Times New Roman" w:hAnsi="Times New Roman"/>
          <w:b w:val="false"/>
          <w:i w:val="false"/>
          <w:color w:val="000000"/>
          <w:sz w:val="28"/>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pPr>
        <w:spacing w:before="0" w:after="0" w:line="264"/>
        <w:ind w:firstLine="600"/>
        <w:jc w:val="both"/>
      </w:pPr>
      <w:r>
        <w:rPr>
          <w:rFonts w:ascii="Times New Roman" w:hAnsi="Times New Roman"/>
          <w:b w:val="false"/>
          <w:i/>
          <w:color w:val="000000"/>
          <w:sz w:val="28"/>
        </w:rPr>
        <w:t>Развитие гибкости.</w:t>
      </w:r>
    </w:p>
    <w:p>
      <w:pPr>
        <w:spacing w:before="0" w:after="0" w:line="264"/>
        <w:ind w:firstLine="600"/>
        <w:jc w:val="both"/>
      </w:pPr>
      <w:r>
        <w:rPr>
          <w:rFonts w:ascii="Times New Roman" w:hAnsi="Times New Roman"/>
          <w:b w:val="false"/>
          <w:i w:val="false"/>
          <w:color w:val="000000"/>
          <w:sz w:val="28"/>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pPr>
        <w:spacing w:before="0" w:after="0" w:line="264"/>
        <w:ind w:firstLine="600"/>
        <w:jc w:val="both"/>
      </w:pPr>
      <w:r>
        <w:rPr>
          <w:rFonts w:ascii="Times New Roman" w:hAnsi="Times New Roman"/>
          <w:b w:val="false"/>
          <w:i/>
          <w:color w:val="000000"/>
          <w:sz w:val="28"/>
        </w:rPr>
        <w:t>Упражнения культурно-этнической направленности.</w:t>
      </w:r>
    </w:p>
    <w:p>
      <w:pPr>
        <w:spacing w:before="0" w:after="0" w:line="264"/>
        <w:ind w:firstLine="600"/>
        <w:jc w:val="both"/>
      </w:pPr>
      <w:r>
        <w:rPr>
          <w:rFonts w:ascii="Times New Roman" w:hAnsi="Times New Roman"/>
          <w:b w:val="false"/>
          <w:i w:val="false"/>
          <w:color w:val="000000"/>
          <w:sz w:val="28"/>
        </w:rPr>
        <w:t xml:space="preserve">Сюжетно-образные и обрядовые игры. Технические действия национальных видов спорта. </w:t>
      </w:r>
    </w:p>
    <w:p>
      <w:pPr>
        <w:spacing w:before="0" w:after="0" w:line="264"/>
        <w:ind w:firstLine="600"/>
        <w:jc w:val="both"/>
      </w:pPr>
      <w:r>
        <w:rPr>
          <w:rFonts w:ascii="Times New Roman" w:hAnsi="Times New Roman"/>
          <w:b w:val="false"/>
          <w:i/>
          <w:color w:val="000000"/>
          <w:sz w:val="28"/>
        </w:rPr>
        <w:t>Специальная физическая подготовка.</w:t>
      </w:r>
    </w:p>
    <w:p>
      <w:pPr>
        <w:spacing w:before="0" w:after="0" w:line="264"/>
        <w:ind w:firstLine="600"/>
        <w:jc w:val="both"/>
      </w:pPr>
      <w:r>
        <w:rPr>
          <w:rFonts w:ascii="Times New Roman" w:hAnsi="Times New Roman"/>
          <w:b w:val="false"/>
          <w:i w:val="false"/>
          <w:color w:val="000000"/>
          <w:sz w:val="28"/>
        </w:rPr>
        <w:t>Модуль «Гимнастика».</w:t>
      </w:r>
    </w:p>
    <w:p>
      <w:pPr>
        <w:spacing w:before="0" w:after="0" w:line="264"/>
        <w:ind w:firstLine="600"/>
        <w:jc w:val="both"/>
      </w:pPr>
      <w:r>
        <w:rPr>
          <w:rFonts w:ascii="Times New Roman" w:hAnsi="Times New Roman"/>
          <w:b w:val="false"/>
          <w:i w:val="false"/>
          <w:color w:val="000000"/>
          <w:sz w:val="28"/>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pPr>
        <w:spacing w:before="0" w:after="0" w:line="264"/>
        <w:ind w:firstLine="600"/>
        <w:jc w:val="both"/>
      </w:pPr>
      <w:r>
        <w:rPr>
          <w:rFonts w:ascii="Times New Roman" w:hAnsi="Times New Roman"/>
          <w:b w:val="false"/>
          <w:i w:val="false"/>
          <w:color w:val="000000"/>
          <w:sz w:val="28"/>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pPr>
        <w:spacing w:before="0" w:after="0" w:line="264"/>
        <w:ind w:firstLine="600"/>
        <w:jc w:val="both"/>
      </w:pPr>
      <w:r>
        <w:rPr>
          <w:rFonts w:ascii="Times New Roman" w:hAnsi="Times New Roman"/>
          <w:b w:val="false"/>
          <w:i w:val="false"/>
          <w:color w:val="000000"/>
          <w:sz w:val="28"/>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pPr>
        <w:spacing w:before="0" w:after="0" w:line="264"/>
        <w:ind w:firstLine="600"/>
        <w:jc w:val="both"/>
      </w:pPr>
      <w:r>
        <w:rPr>
          <w:rFonts w:ascii="Times New Roman" w:hAnsi="Times New Roman"/>
          <w:b w:val="false"/>
          <w:i w:val="false"/>
          <w:color w:val="000000"/>
          <w:sz w:val="28"/>
        </w:rPr>
        <w:t>Развитие выносливости. Упражнения с непредельными отягощениями, выполняемые в режиме умеренной интенсивности в сочетаниис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выполняемыев режиме непрерывного и интервального методов.</w:t>
      </w:r>
    </w:p>
    <w:p>
      <w:pPr>
        <w:spacing w:before="0" w:after="0" w:line="264"/>
        <w:ind w:firstLine="600"/>
        <w:jc w:val="both"/>
      </w:pPr>
      <w:r>
        <w:rPr>
          <w:rFonts w:ascii="Times New Roman" w:hAnsi="Times New Roman"/>
          <w:b w:val="false"/>
          <w:i w:val="false"/>
          <w:color w:val="000000"/>
          <w:sz w:val="28"/>
        </w:rPr>
        <w:t>Модуль «Лёгкая атлетика».</w:t>
      </w:r>
    </w:p>
    <w:p>
      <w:pPr>
        <w:spacing w:before="0" w:after="0" w:line="264"/>
        <w:ind w:firstLine="600"/>
        <w:jc w:val="both"/>
      </w:pPr>
      <w:r>
        <w:rPr>
          <w:rFonts w:ascii="Times New Roman" w:hAnsi="Times New Roman"/>
          <w:b w:val="false"/>
          <w:i w:val="false"/>
          <w:color w:val="000000"/>
          <w:sz w:val="28"/>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pPr>
        <w:spacing w:before="0" w:after="0" w:line="264"/>
        <w:ind w:firstLine="600"/>
        <w:jc w:val="both"/>
      </w:pPr>
      <w:r>
        <w:rPr>
          <w:rFonts w:ascii="Times New Roman" w:hAnsi="Times New Roman"/>
          <w:b w:val="false"/>
          <w:i w:val="false"/>
          <w:color w:val="000000"/>
          <w:sz w:val="28"/>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pPr>
        <w:spacing w:before="0" w:after="0" w:line="264"/>
        <w:ind w:firstLine="600"/>
        <w:jc w:val="both"/>
      </w:pPr>
      <w:r>
        <w:rPr>
          <w:rFonts w:ascii="Times New Roman" w:hAnsi="Times New Roman"/>
          <w:b w:val="false"/>
          <w:i w:val="false"/>
          <w:color w:val="000000"/>
          <w:sz w:val="28"/>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 </w:t>
      </w:r>
    </w:p>
    <w:p>
      <w:pPr>
        <w:spacing w:before="0" w:after="0" w:line="264"/>
        <w:ind w:firstLine="600"/>
        <w:jc w:val="both"/>
      </w:pPr>
      <w:r>
        <w:rPr>
          <w:rFonts w:ascii="Times New Roman" w:hAnsi="Times New Roman"/>
          <w:b w:val="false"/>
          <w:i w:val="false"/>
          <w:color w:val="000000"/>
          <w:sz w:val="28"/>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pPr>
        <w:spacing w:before="0" w:after="0" w:line="264"/>
        <w:ind w:firstLine="600"/>
        <w:jc w:val="both"/>
      </w:pPr>
      <w:r>
        <w:rPr>
          <w:rFonts w:ascii="Times New Roman" w:hAnsi="Times New Roman"/>
          <w:b w:val="false"/>
          <w:i w:val="false"/>
          <w:color w:val="000000"/>
          <w:sz w:val="28"/>
        </w:rPr>
        <w:t>Модуль «Зимние виды спорта».</w:t>
      </w:r>
    </w:p>
    <w:p>
      <w:pPr>
        <w:spacing w:before="0" w:after="0" w:line="264"/>
        <w:ind w:firstLine="600"/>
        <w:jc w:val="both"/>
      </w:pPr>
      <w:r>
        <w:rPr>
          <w:rFonts w:ascii="Times New Roman" w:hAnsi="Times New Roman"/>
          <w:b w:val="false"/>
          <w:i w:val="false"/>
          <w:color w:val="000000"/>
          <w:sz w:val="28"/>
        </w:rPr>
        <w:t xml:space="preserve">Развитие выносливости. Передвижения на лыжах с равномерной скоростью в режимах умеренной, большой и субмаксимальной интенсивности,с соревновательной скоростью. </w:t>
      </w:r>
    </w:p>
    <w:p>
      <w:pPr>
        <w:spacing w:before="0" w:after="0" w:line="264"/>
        <w:ind w:firstLine="600"/>
        <w:jc w:val="both"/>
      </w:pPr>
      <w:r>
        <w:rPr>
          <w:rFonts w:ascii="Times New Roman" w:hAnsi="Times New Roman"/>
          <w:b w:val="false"/>
          <w:i w:val="false"/>
          <w:color w:val="000000"/>
          <w:sz w:val="28"/>
        </w:rPr>
        <w:t>Развитие силовых способностей. Передвижение на лыжахпо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pPr>
        <w:spacing w:before="0" w:after="0" w:line="264"/>
        <w:ind w:firstLine="600"/>
        <w:jc w:val="both"/>
      </w:pPr>
      <w:r>
        <w:rPr>
          <w:rFonts w:ascii="Times New Roman" w:hAnsi="Times New Roman"/>
          <w:b w:val="false"/>
          <w:i w:val="false"/>
          <w:color w:val="000000"/>
          <w:sz w:val="28"/>
        </w:rPr>
        <w:t>Развитие координации. Упражнения в поворотах и спусках на лыжах, проезд через «ворота» и преодоление небольших трамплинов.</w:t>
      </w:r>
    </w:p>
    <w:p>
      <w:pPr>
        <w:spacing w:before="0" w:after="0" w:line="264"/>
        <w:ind w:firstLine="600"/>
        <w:jc w:val="both"/>
      </w:pPr>
      <w:r>
        <w:rPr>
          <w:rFonts w:ascii="Times New Roman" w:hAnsi="Times New Roman"/>
          <w:b w:val="false"/>
          <w:i w:val="false"/>
          <w:color w:val="000000"/>
          <w:sz w:val="28"/>
        </w:rPr>
        <w:t>Модуль «Спортивные игры».</w:t>
      </w:r>
    </w:p>
    <w:p>
      <w:pPr>
        <w:spacing w:before="0" w:after="0" w:line="264"/>
        <w:ind w:firstLine="600"/>
        <w:jc w:val="both"/>
      </w:pPr>
      <w:r>
        <w:rPr>
          <w:rFonts w:ascii="Times New Roman" w:hAnsi="Times New Roman"/>
          <w:b w:val="false"/>
          <w:i w:val="false"/>
          <w:color w:val="000000"/>
          <w:sz w:val="28"/>
        </w:rPr>
        <w:t>Баскетбол.</w:t>
      </w:r>
    </w:p>
    <w:p>
      <w:pPr>
        <w:spacing w:before="0" w:after="0" w:line="264"/>
        <w:ind w:firstLine="600"/>
        <w:jc w:val="both"/>
      </w:pPr>
      <w:r>
        <w:rPr>
          <w:rFonts w:ascii="Times New Roman" w:hAnsi="Times New Roman"/>
          <w:b w:val="false"/>
          <w:i w:val="false"/>
          <w:color w:val="000000"/>
          <w:sz w:val="28"/>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pPr>
        <w:spacing w:before="0" w:after="0" w:line="264"/>
        <w:ind w:firstLine="600"/>
        <w:jc w:val="both"/>
      </w:pPr>
      <w:r>
        <w:rPr>
          <w:rFonts w:ascii="Times New Roman" w:hAnsi="Times New Roman"/>
          <w:b w:val="false"/>
          <w:i w:val="false"/>
          <w:color w:val="000000"/>
          <w:sz w:val="28"/>
        </w:rPr>
        <w:t>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pPr>
        <w:spacing w:before="0" w:after="0" w:line="264"/>
        <w:ind w:firstLine="600"/>
        <w:jc w:val="both"/>
      </w:pPr>
      <w:r>
        <w:rPr>
          <w:rFonts w:ascii="Times New Roman" w:hAnsi="Times New Roman"/>
          <w:b w:val="false"/>
          <w:i w:val="false"/>
          <w:color w:val="000000"/>
          <w:sz w:val="28"/>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pPr>
        <w:spacing w:before="0" w:after="0" w:line="264"/>
        <w:ind w:firstLine="600"/>
        <w:jc w:val="both"/>
      </w:pPr>
      <w:r>
        <w:rPr>
          <w:rFonts w:ascii="Times New Roman" w:hAnsi="Times New Roman"/>
          <w:b w:val="false"/>
          <w:i w:val="false"/>
          <w:color w:val="000000"/>
          <w:sz w:val="28"/>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pPr>
        <w:spacing w:before="0" w:after="0" w:line="264"/>
        <w:ind w:firstLine="600"/>
        <w:jc w:val="both"/>
      </w:pPr>
      <w:r>
        <w:rPr>
          <w:rFonts w:ascii="Times New Roman" w:hAnsi="Times New Roman"/>
          <w:b w:val="false"/>
          <w:i w:val="false"/>
          <w:color w:val="000000"/>
          <w:sz w:val="28"/>
        </w:rPr>
        <w:t>Футбол.</w:t>
      </w:r>
    </w:p>
    <w:p>
      <w:pPr>
        <w:spacing w:before="0" w:after="0" w:line="264"/>
        <w:ind w:firstLine="600"/>
        <w:jc w:val="both"/>
      </w:pPr>
      <w:r>
        <w:rPr>
          <w:rFonts w:ascii="Times New Roman" w:hAnsi="Times New Roman"/>
          <w:b w:val="false"/>
          <w:i w:val="false"/>
          <w:color w:val="000000"/>
          <w:sz w:val="28"/>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pPr>
        <w:spacing w:before="0" w:after="0" w:line="264"/>
        <w:ind w:firstLine="600"/>
        <w:jc w:val="both"/>
      </w:pPr>
      <w:r>
        <w:rPr>
          <w:rFonts w:ascii="Times New Roman" w:hAnsi="Times New Roman"/>
          <w:b w:val="false"/>
          <w:i w:val="false"/>
          <w:color w:val="000000"/>
          <w:sz w:val="28"/>
        </w:rP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pPr>
        <w:spacing w:before="0" w:after="0" w:line="264"/>
        <w:ind w:firstLine="600"/>
        <w:jc w:val="both"/>
      </w:pPr>
      <w:r>
        <w:rPr>
          <w:rFonts w:ascii="Times New Roman" w:hAnsi="Times New Roman"/>
          <w:b w:val="false"/>
          <w:i w:val="false"/>
          <w:color w:val="000000"/>
          <w:sz w:val="28"/>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bookmarkStart w:name="block-73065406" w:id="15"/>
    <w:p>
      <w:pPr>
        <w:sectPr>
          <w:pgSz w:w="11906" w:h="16383" w:orient="portrait"/>
        </w:sectPr>
      </w:pPr>
    </w:p>
    <w:bookmarkEnd w:id="15"/>
    <w:bookmarkEnd w:id="9"/>
    <w:bookmarkStart w:name="block-73065412" w:id="16"/>
    <w:p>
      <w:pPr>
        <w:spacing w:before="0" w:after="0" w:line="264"/>
        <w:ind w:left="120"/>
        <w:jc w:val="both"/>
      </w:pPr>
      <w:bookmarkStart w:name="_Toc137548640" w:id="17"/>
      <w:bookmarkEnd w:id="17"/>
      <w:r>
        <w:rPr>
          <w:rFonts w:ascii="Times New Roman" w:hAnsi="Times New Roman"/>
          <w:b/>
          <w:i w:val="false"/>
          <w:color w:val="000000"/>
          <w:sz w:val="28"/>
        </w:rPr>
        <w:t>ПЛАНИРУЕМЫЕ РЕЗУЛЬТАТЫ ОСВОЕНИЯ ПРОГРАММЫ ПО ФИЗИЧЕСКОЙ КУЛЬТУРЕ НА УРОВНЕ ОСНОВНОГО ОБЩЕГО ОБРАЗОВАНИЯ</w:t>
      </w:r>
    </w:p>
    <w:p>
      <w:pPr>
        <w:spacing w:before="0" w:after="0"/>
        <w:ind w:left="120"/>
        <w:jc w:val="left"/>
      </w:pPr>
      <w:bookmarkStart w:name="_Toc137548641" w:id="18"/>
      <w:bookmarkEnd w:id="18"/>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firstLine="600"/>
        <w:jc w:val="both"/>
      </w:pPr>
      <w:r>
        <w:rPr>
          <w:rFonts w:ascii="Times New Roman" w:hAnsi="Times New Roman"/>
          <w:b w:val="false"/>
          <w:i w:val="false"/>
          <w:color w:val="000000"/>
          <w:sz w:val="28"/>
        </w:rPr>
        <w:t xml:space="preserve">В результате изучения физической культуры на уровне основного общего образования у обучающегося будут сформированы следующие </w:t>
      </w:r>
      <w:r>
        <w:rPr>
          <w:rFonts w:ascii="Times New Roman" w:hAnsi="Times New Roman"/>
          <w:b/>
          <w:i w:val="false"/>
          <w:color w:val="000000"/>
          <w:sz w:val="28"/>
        </w:rPr>
        <w:t>личностные результаты:</w:t>
      </w:r>
    </w:p>
    <w:p>
      <w:pPr>
        <w:spacing w:before="0" w:after="0" w:line="264"/>
        <w:ind w:firstLine="600"/>
        <w:jc w:val="both"/>
      </w:pPr>
      <w:r>
        <w:rPr>
          <w:rFonts w:ascii="Times New Roman" w:hAnsi="Times New Roman"/>
          <w:b w:val="false"/>
          <w:i w:val="false"/>
          <w:color w:val="000000"/>
          <w:sz w:val="28"/>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pPr>
        <w:spacing w:before="0" w:after="0" w:line="264"/>
        <w:ind w:firstLine="600"/>
        <w:jc w:val="both"/>
      </w:pPr>
      <w:r>
        <w:rPr>
          <w:rFonts w:ascii="Times New Roman" w:hAnsi="Times New Roman"/>
          <w:b w:val="false"/>
          <w:i w:val="false"/>
          <w:color w:val="000000"/>
          <w:sz w:val="28"/>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pPr>
        <w:spacing w:before="0" w:after="0" w:line="264"/>
        <w:ind w:firstLine="600"/>
        <w:jc w:val="both"/>
      </w:pPr>
      <w:r>
        <w:rPr>
          <w:rFonts w:ascii="Times New Roman" w:hAnsi="Times New Roman"/>
          <w:b w:val="false"/>
          <w:i w:val="false"/>
          <w:color w:val="000000"/>
          <w:sz w:val="28"/>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pPr>
        <w:spacing w:before="0" w:after="0" w:line="264"/>
        <w:ind w:firstLine="600"/>
        <w:jc w:val="both"/>
      </w:pPr>
      <w:r>
        <w:rPr>
          <w:rFonts w:ascii="Times New Roman" w:hAnsi="Times New Roman"/>
          <w:b w:val="false"/>
          <w:i w:val="false"/>
          <w:color w:val="000000"/>
          <w:sz w:val="28"/>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pPr>
        <w:spacing w:before="0" w:after="0" w:line="264"/>
        <w:ind w:firstLine="600"/>
        <w:jc w:val="both"/>
      </w:pPr>
      <w:r>
        <w:rPr>
          <w:rFonts w:ascii="Times New Roman" w:hAnsi="Times New Roman"/>
          <w:b w:val="false"/>
          <w:i w:val="false"/>
          <w:color w:val="000000"/>
          <w:sz w:val="28"/>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pPr>
        <w:spacing w:before="0" w:after="0" w:line="264"/>
        <w:ind w:firstLine="600"/>
        <w:jc w:val="both"/>
      </w:pPr>
      <w:r>
        <w:rPr>
          <w:rFonts w:ascii="Times New Roman" w:hAnsi="Times New Roman"/>
          <w:b w:val="false"/>
          <w:i w:val="false"/>
          <w:color w:val="000000"/>
          <w:sz w:val="28"/>
        </w:rPr>
        <w:t>стремление к физическому совершенствованию, формированию культуры движения и телосложения, самовыражению в избранном виде спорта;</w:t>
      </w:r>
    </w:p>
    <w:p>
      <w:pPr>
        <w:spacing w:before="0" w:after="0" w:line="264"/>
        <w:ind w:firstLine="600"/>
        <w:jc w:val="both"/>
      </w:pPr>
      <w:r>
        <w:rPr>
          <w:rFonts w:ascii="Times New Roman" w:hAnsi="Times New Roman"/>
          <w:b w:val="false"/>
          <w:i w:val="false"/>
          <w:color w:val="000000"/>
          <w:sz w:val="28"/>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pPr>
        <w:spacing w:before="0" w:after="0" w:line="264"/>
        <w:ind w:firstLine="600"/>
        <w:jc w:val="both"/>
      </w:pPr>
      <w:r>
        <w:rPr>
          <w:rFonts w:ascii="Times New Roman" w:hAnsi="Times New Roman"/>
          <w:b w:val="false"/>
          <w:i w:val="false"/>
          <w:color w:val="000000"/>
          <w:sz w:val="28"/>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pPr>
        <w:spacing w:before="0" w:after="0" w:line="264"/>
        <w:ind w:firstLine="600"/>
        <w:jc w:val="both"/>
      </w:pPr>
      <w:r>
        <w:rPr>
          <w:rFonts w:ascii="Times New Roman" w:hAnsi="Times New Roman"/>
          <w:b w:val="false"/>
          <w:i w:val="false"/>
          <w:color w:val="000000"/>
          <w:sz w:val="28"/>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pPr>
        <w:spacing w:before="0" w:after="0" w:line="264"/>
        <w:ind w:firstLine="600"/>
        <w:jc w:val="both"/>
      </w:pPr>
      <w:r>
        <w:rPr>
          <w:rFonts w:ascii="Times New Roman" w:hAnsi="Times New Roman"/>
          <w:b w:val="false"/>
          <w:i w:val="false"/>
          <w:color w:val="000000"/>
          <w:sz w:val="28"/>
        </w:rPr>
        <w:t xml:space="preserve">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физических нагрузок; </w:t>
      </w:r>
    </w:p>
    <w:p>
      <w:pPr>
        <w:spacing w:before="0" w:after="0" w:line="264"/>
        <w:ind w:firstLine="600"/>
        <w:jc w:val="both"/>
      </w:pPr>
      <w:r>
        <w:rPr>
          <w:rFonts w:ascii="Times New Roman" w:hAnsi="Times New Roman"/>
          <w:b w:val="false"/>
          <w:i w:val="false"/>
          <w:color w:val="000000"/>
          <w:sz w:val="28"/>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pPr>
        <w:spacing w:before="0" w:after="0" w:line="264"/>
        <w:ind w:firstLine="600"/>
        <w:jc w:val="both"/>
      </w:pPr>
      <w:r>
        <w:rPr>
          <w:rFonts w:ascii="Times New Roman" w:hAnsi="Times New Roman"/>
          <w:b w:val="false"/>
          <w:i w:val="false"/>
          <w:color w:val="000000"/>
          <w:sz w:val="28"/>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pPr>
        <w:spacing w:before="0" w:after="0" w:line="264"/>
        <w:ind w:firstLine="600"/>
        <w:jc w:val="both"/>
      </w:pPr>
      <w:r>
        <w:rPr>
          <w:rFonts w:ascii="Times New Roman" w:hAnsi="Times New Roman"/>
          <w:b w:val="false"/>
          <w:i w:val="false"/>
          <w:color w:val="000000"/>
          <w:sz w:val="28"/>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pPr>
        <w:spacing w:before="0" w:after="0" w:line="264"/>
        <w:ind w:firstLine="600"/>
        <w:jc w:val="both"/>
      </w:pPr>
      <w:r>
        <w:rPr>
          <w:rFonts w:ascii="Times New Roman" w:hAnsi="Times New Roman"/>
          <w:b w:val="false"/>
          <w:i w:val="false"/>
          <w:color w:val="000000"/>
          <w:sz w:val="28"/>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pPr>
        <w:spacing w:before="0" w:after="0" w:line="264"/>
        <w:ind w:firstLine="600"/>
        <w:jc w:val="both"/>
      </w:pPr>
      <w:r>
        <w:rPr>
          <w:rFonts w:ascii="Times New Roman" w:hAnsi="Times New Roman"/>
          <w:b w:val="false"/>
          <w:i w:val="false"/>
          <w:color w:val="000000"/>
          <w:sz w:val="28"/>
        </w:rPr>
        <w:t xml:space="preserve">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w:t>
      </w:r>
      <w:r>
        <w:rPr>
          <w:rFonts w:ascii="Times New Roman" w:hAnsi="Times New Roman"/>
          <w:b w:val="false"/>
          <w:i w:val="false"/>
          <w:color w:val="000000"/>
          <w:sz w:val="28"/>
        </w:rPr>
        <w:t>деятельности, общении со сверстниками, публичных выступлениях и дискуссиях.</w:t>
      </w:r>
    </w:p>
    <w:p>
      <w:pPr>
        <w:spacing w:before="0" w:after="0"/>
        <w:ind w:left="120"/>
        <w:jc w:val="left"/>
      </w:pPr>
      <w:bookmarkStart w:name="_Toc137567704" w:id="19"/>
      <w:bookmarkEnd w:id="19"/>
    </w:p>
    <w:p>
      <w:pPr>
        <w:spacing w:before="0" w:after="0" w:line="264"/>
        <w:ind w:left="120"/>
        <w:jc w:val="left"/>
      </w:pPr>
    </w:p>
    <w:p>
      <w:pPr>
        <w:spacing w:before="0" w:after="0" w:line="264"/>
        <w:ind w:left="120"/>
        <w:jc w:val="left"/>
      </w:pPr>
      <w:r>
        <w:rPr>
          <w:rFonts w:ascii="Times New Roman" w:hAnsi="Times New Roman"/>
          <w:b/>
          <w:i w:val="false"/>
          <w:color w:val="000000"/>
          <w:sz w:val="28"/>
        </w:rPr>
        <w:t>МЕТАПРЕДМЕТНЫЕ РЕЗУЛЬТАТЫ</w:t>
      </w:r>
    </w:p>
    <w:p>
      <w:pPr>
        <w:spacing w:before="0" w:after="0" w:line="264"/>
        <w:ind w:firstLine="600"/>
        <w:jc w:val="both"/>
      </w:pPr>
      <w:bookmarkStart w:name="_Toc134720971" w:id="20"/>
      <w:bookmarkEnd w:id="20"/>
      <w:r>
        <w:rPr>
          <w:rFonts w:ascii="Times New Roman" w:hAnsi="Times New Roman"/>
          <w:b w:val="false"/>
          <w:i w:val="false"/>
          <w:color w:val="000000"/>
          <w:sz w:val="28"/>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w:t>
      </w:r>
      <w:r>
        <w:rPr>
          <w:rFonts w:ascii="Times New Roman" w:hAnsi="Times New Roman"/>
          <w:b/>
          <w:i w:val="false"/>
          <w:color w:val="000000"/>
          <w:sz w:val="28"/>
        </w:rPr>
        <w:t>универсальные познавательные учебные действия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pPr>
        <w:spacing w:before="0" w:after="0" w:line="264"/>
        <w:ind w:firstLine="600"/>
        <w:jc w:val="both"/>
      </w:pPr>
      <w:r>
        <w:rPr>
          <w:rFonts w:ascii="Times New Roman" w:hAnsi="Times New Roman"/>
          <w:b w:val="false"/>
          <w:i w:val="false"/>
          <w:color w:val="000000"/>
          <w:sz w:val="28"/>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pPr>
        <w:spacing w:before="0" w:after="0" w:line="264"/>
        <w:ind w:firstLine="600"/>
        <w:jc w:val="both"/>
      </w:pPr>
      <w:r>
        <w:rPr>
          <w:rFonts w:ascii="Times New Roman" w:hAnsi="Times New Roman"/>
          <w:b w:val="false"/>
          <w:i w:val="false"/>
          <w:color w:val="000000"/>
          <w:sz w:val="28"/>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pPr>
        <w:spacing w:before="0" w:after="0" w:line="264"/>
        <w:ind w:firstLine="600"/>
        <w:jc w:val="both"/>
      </w:pPr>
      <w:r>
        <w:rPr>
          <w:rFonts w:ascii="Times New Roman" w:hAnsi="Times New Roman"/>
          <w:b w:val="false"/>
          <w:i w:val="false"/>
          <w:color w:val="000000"/>
          <w:sz w:val="28"/>
        </w:rPr>
        <w:t xml:space="preserve">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 </w:t>
      </w:r>
    </w:p>
    <w:p>
      <w:pPr>
        <w:spacing w:before="0" w:after="0" w:line="264"/>
        <w:ind w:firstLine="600"/>
        <w:jc w:val="both"/>
      </w:pPr>
      <w:r>
        <w:rPr>
          <w:rFonts w:ascii="Times New Roman" w:hAnsi="Times New Roman"/>
          <w:b w:val="false"/>
          <w:i w:val="false"/>
          <w:color w:val="000000"/>
          <w:sz w:val="28"/>
        </w:rPr>
        <w:t xml:space="preserve">устанавливать причинно-следственную связь между планированием режима дня и изменениями показателей работоспособности; </w:t>
      </w:r>
    </w:p>
    <w:p>
      <w:pPr>
        <w:spacing w:before="0" w:after="0" w:line="264"/>
        <w:ind w:firstLine="600"/>
        <w:jc w:val="both"/>
      </w:pPr>
      <w:r>
        <w:rPr>
          <w:rFonts w:ascii="Times New Roman" w:hAnsi="Times New Roman"/>
          <w:b w:val="false"/>
          <w:i w:val="false"/>
          <w:color w:val="000000"/>
          <w:sz w:val="28"/>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pPr>
        <w:spacing w:before="0" w:after="0" w:line="264"/>
        <w:ind w:firstLine="600"/>
        <w:jc w:val="both"/>
      </w:pPr>
      <w:r>
        <w:rPr>
          <w:rFonts w:ascii="Times New Roman" w:hAnsi="Times New Roman"/>
          <w:b w:val="false"/>
          <w:i w:val="false"/>
          <w:color w:val="000000"/>
          <w:sz w:val="28"/>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pPr>
        <w:spacing w:before="0" w:after="0" w:line="264"/>
        <w:ind w:firstLine="600"/>
        <w:jc w:val="both"/>
      </w:pPr>
      <w:r>
        <w:rPr>
          <w:rFonts w:ascii="Times New Roman" w:hAnsi="Times New Roman"/>
          <w:b w:val="false"/>
          <w:i w:val="false"/>
          <w:color w:val="000000"/>
          <w:sz w:val="28"/>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pPr>
        <w:spacing w:before="0" w:after="0" w:line="264"/>
        <w:ind w:firstLine="600"/>
        <w:jc w:val="both"/>
      </w:pPr>
      <w:r>
        <w:rPr>
          <w:rFonts w:ascii="Times New Roman" w:hAnsi="Times New Roman"/>
          <w:b w:val="false"/>
          <w:i w:val="false"/>
          <w:color w:val="000000"/>
          <w:sz w:val="28"/>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w:t>
      </w:r>
      <w:r>
        <w:rPr>
          <w:rFonts w:ascii="Times New Roman" w:hAnsi="Times New Roman"/>
          <w:b/>
          <w:i w:val="false"/>
          <w:color w:val="000000"/>
          <w:sz w:val="28"/>
        </w:rPr>
        <w:t>универсальные коммуникативные учебные действия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pPr>
        <w:spacing w:before="0" w:after="0" w:line="264"/>
        <w:ind w:firstLine="600"/>
        <w:jc w:val="both"/>
      </w:pPr>
      <w:r>
        <w:rPr>
          <w:rFonts w:ascii="Times New Roman" w:hAnsi="Times New Roman"/>
          <w:b w:val="false"/>
          <w:i w:val="false"/>
          <w:color w:val="000000"/>
          <w:sz w:val="28"/>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pPr>
        <w:spacing w:before="0" w:after="0" w:line="264"/>
        <w:ind w:firstLine="600"/>
        <w:jc w:val="both"/>
      </w:pPr>
      <w:r>
        <w:rPr>
          <w:rFonts w:ascii="Times New Roman" w:hAnsi="Times New Roman"/>
          <w:b w:val="false"/>
          <w:i w:val="false"/>
          <w:color w:val="000000"/>
          <w:sz w:val="28"/>
        </w:rPr>
        <w:t>описывать и анализировать технику разучиваемого упражнения, выделять фазы и элементы движений, подбирать подготовительные упражнения;</w:t>
      </w:r>
    </w:p>
    <w:p>
      <w:pPr>
        <w:spacing w:before="0" w:after="0" w:line="264"/>
        <w:ind w:firstLine="600"/>
        <w:jc w:val="both"/>
      </w:pPr>
      <w:r>
        <w:rPr>
          <w:rFonts w:ascii="Times New Roman" w:hAnsi="Times New Roman"/>
          <w:b w:val="false"/>
          <w:i w:val="false"/>
          <w:color w:val="000000"/>
          <w:sz w:val="28"/>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pPr>
        <w:spacing w:before="0" w:after="0" w:line="264"/>
        <w:ind w:firstLine="600"/>
        <w:jc w:val="both"/>
      </w:pPr>
      <w:r>
        <w:rPr>
          <w:rFonts w:ascii="Times New Roman" w:hAnsi="Times New Roman"/>
          <w:b w:val="false"/>
          <w:i w:val="false"/>
          <w:color w:val="000000"/>
          <w:sz w:val="28"/>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pPr>
        <w:spacing w:before="0" w:after="0" w:line="264"/>
        <w:ind w:firstLine="600"/>
        <w:jc w:val="both"/>
      </w:pPr>
      <w:r>
        <w:rPr>
          <w:rFonts w:ascii="Times New Roman" w:hAnsi="Times New Roman"/>
          <w:b w:val="false"/>
          <w:i w:val="false"/>
          <w:color w:val="000000"/>
          <w:sz w:val="28"/>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w:t>
      </w:r>
      <w:r>
        <w:rPr>
          <w:rFonts w:ascii="Times New Roman" w:hAnsi="Times New Roman"/>
          <w:b/>
          <w:i w:val="false"/>
          <w:color w:val="000000"/>
          <w:sz w:val="28"/>
        </w:rPr>
        <w:t>универсальные регулятивные учебные действия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pPr>
        <w:spacing w:before="0" w:after="0" w:line="264"/>
        <w:ind w:firstLine="600"/>
        <w:jc w:val="both"/>
      </w:pPr>
      <w:r>
        <w:rPr>
          <w:rFonts w:ascii="Times New Roman" w:hAnsi="Times New Roman"/>
          <w:b w:val="false"/>
          <w:i w:val="false"/>
          <w:color w:val="000000"/>
          <w:sz w:val="28"/>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pPr>
        <w:spacing w:before="0" w:after="0" w:line="264"/>
        <w:ind w:firstLine="600"/>
        <w:jc w:val="both"/>
      </w:pPr>
      <w:r>
        <w:rPr>
          <w:rFonts w:ascii="Times New Roman" w:hAnsi="Times New Roman"/>
          <w:b w:val="false"/>
          <w:i w:val="false"/>
          <w:color w:val="000000"/>
          <w:sz w:val="28"/>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pPr>
        <w:spacing w:before="0" w:after="0" w:line="264"/>
        <w:ind w:firstLine="600"/>
        <w:jc w:val="both"/>
      </w:pPr>
      <w:r>
        <w:rPr>
          <w:rFonts w:ascii="Times New Roman" w:hAnsi="Times New Roman"/>
          <w:b w:val="false"/>
          <w:i w:val="false"/>
          <w:color w:val="000000"/>
          <w:sz w:val="28"/>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pPr>
        <w:spacing w:before="0" w:after="0" w:line="264"/>
        <w:ind w:firstLine="600"/>
        <w:jc w:val="both"/>
      </w:pPr>
      <w:r>
        <w:rPr>
          <w:rFonts w:ascii="Times New Roman" w:hAnsi="Times New Roman"/>
          <w:b w:val="false"/>
          <w:i w:val="false"/>
          <w:color w:val="000000"/>
          <w:sz w:val="28"/>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pPr>
        <w:spacing w:before="0" w:after="0"/>
        <w:ind w:left="120"/>
        <w:jc w:val="left"/>
      </w:pPr>
      <w:bookmarkStart w:name="_Toc137567705" w:id="21"/>
      <w:bookmarkEnd w:id="21"/>
    </w:p>
    <w:p>
      <w:pPr>
        <w:spacing w:before="0" w:after="0" w:line="264"/>
        <w:ind w:left="120"/>
        <w:jc w:val="left"/>
      </w:pPr>
    </w:p>
    <w:p>
      <w:pPr>
        <w:spacing w:before="0" w:after="0" w:line="264"/>
        <w:ind w:left="120"/>
        <w:jc w:val="left"/>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 xml:space="preserve">К концу обучения </w:t>
      </w:r>
      <w:r>
        <w:rPr>
          <w:rFonts w:ascii="Times New Roman" w:hAnsi="Times New Roman"/>
          <w:b/>
          <w:i/>
          <w:color w:val="000000"/>
          <w:sz w:val="28"/>
        </w:rPr>
        <w:t>в 5 классе</w:t>
      </w:r>
      <w:r>
        <w:rPr>
          <w:rFonts w:ascii="Times New Roman" w:hAnsi="Times New Roman"/>
          <w:b w:val="false"/>
          <w:i w:val="false"/>
          <w:color w:val="000000"/>
          <w:sz w:val="28"/>
        </w:rPr>
        <w:t xml:space="preserve"> обучающийся научится:</w:t>
      </w:r>
    </w:p>
    <w:p>
      <w:pPr>
        <w:spacing w:before="0" w:after="0" w:line="264"/>
        <w:ind w:firstLine="600"/>
        <w:jc w:val="both"/>
      </w:pPr>
      <w:r>
        <w:rPr>
          <w:rFonts w:ascii="Times New Roman" w:hAnsi="Times New Roman"/>
          <w:b w:val="false"/>
          <w:i w:val="false"/>
          <w:color w:val="000000"/>
          <w:sz w:val="28"/>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pPr>
        <w:spacing w:before="0" w:after="0" w:line="264"/>
        <w:ind w:firstLine="600"/>
        <w:jc w:val="both"/>
      </w:pPr>
      <w:r>
        <w:rPr>
          <w:rFonts w:ascii="Times New Roman" w:hAnsi="Times New Roman"/>
          <w:b w:val="false"/>
          <w:i w:val="false"/>
          <w:color w:val="000000"/>
          <w:sz w:val="28"/>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pPr>
        <w:spacing w:before="0" w:after="0" w:line="264"/>
        <w:ind w:firstLine="600"/>
        <w:jc w:val="both"/>
      </w:pPr>
      <w:r>
        <w:rPr>
          <w:rFonts w:ascii="Times New Roman" w:hAnsi="Times New Roman"/>
          <w:b w:val="false"/>
          <w:i w:val="false"/>
          <w:color w:val="000000"/>
          <w:sz w:val="28"/>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pPr>
        <w:spacing w:before="0" w:after="0" w:line="264"/>
        <w:ind w:firstLine="600"/>
        <w:jc w:val="both"/>
      </w:pPr>
      <w:r>
        <w:rPr>
          <w:rFonts w:ascii="Times New Roman" w:hAnsi="Times New Roman"/>
          <w:b w:val="false"/>
          <w:i w:val="false"/>
          <w:color w:val="000000"/>
          <w:sz w:val="28"/>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pPr>
        <w:spacing w:before="0" w:after="0" w:line="264"/>
        <w:ind w:firstLine="600"/>
        <w:jc w:val="both"/>
      </w:pPr>
      <w:r>
        <w:rPr>
          <w:rFonts w:ascii="Times New Roman" w:hAnsi="Times New Roman"/>
          <w:b w:val="false"/>
          <w:i w:val="false"/>
          <w:color w:val="000000"/>
          <w:sz w:val="28"/>
        </w:rPr>
        <w:t>выполнять комплексы упражнений оздоровительной физической культуры на развитие гибкости, координации и формирование телосложения;</w:t>
      </w:r>
    </w:p>
    <w:p>
      <w:pPr>
        <w:spacing w:before="0" w:after="0" w:line="264"/>
        <w:ind w:firstLine="600"/>
        <w:jc w:val="both"/>
      </w:pPr>
      <w:r>
        <w:rPr>
          <w:rFonts w:ascii="Times New Roman" w:hAnsi="Times New Roman"/>
          <w:b w:val="false"/>
          <w:i w:val="false"/>
          <w:color w:val="000000"/>
          <w:sz w:val="28"/>
        </w:rPr>
        <w:t xml:space="preserve">выполнять опорный прыжок с разбега способом «ноги врозь» (мальчики) и способом «напрыгивания с последующим спрыгиванием» (девочки); </w:t>
      </w:r>
    </w:p>
    <w:p>
      <w:pPr>
        <w:spacing w:before="0" w:after="0" w:line="264"/>
        <w:ind w:firstLine="600"/>
        <w:jc w:val="both"/>
      </w:pPr>
      <w:r>
        <w:rPr>
          <w:rFonts w:ascii="Times New Roman" w:hAnsi="Times New Roman"/>
          <w:b w:val="false"/>
          <w:i w:val="false"/>
          <w:color w:val="000000"/>
          <w:sz w:val="28"/>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pPr>
        <w:spacing w:before="0" w:after="0" w:line="264"/>
        <w:ind w:firstLine="600"/>
        <w:jc w:val="both"/>
      </w:pPr>
      <w:r>
        <w:rPr>
          <w:rFonts w:ascii="Times New Roman" w:hAnsi="Times New Roman"/>
          <w:b w:val="false"/>
          <w:i w:val="false"/>
          <w:color w:val="000000"/>
          <w:sz w:val="28"/>
        </w:rPr>
        <w:t xml:space="preserve">передвигаться по гимнастической стенке приставным шагом, лазать разноимённым способом вверх и по диагонали; </w:t>
      </w:r>
    </w:p>
    <w:p>
      <w:pPr>
        <w:spacing w:before="0" w:after="0" w:line="264"/>
        <w:ind w:firstLine="600"/>
        <w:jc w:val="both"/>
      </w:pPr>
      <w:r>
        <w:rPr>
          <w:rFonts w:ascii="Times New Roman" w:hAnsi="Times New Roman"/>
          <w:b w:val="false"/>
          <w:i w:val="false"/>
          <w:color w:val="000000"/>
          <w:sz w:val="28"/>
        </w:rPr>
        <w:t xml:space="preserve">выполнять бег с равномерной скоростью с высокого старта по учебной дистанции; </w:t>
      </w:r>
    </w:p>
    <w:p>
      <w:pPr>
        <w:spacing w:before="0" w:after="0" w:line="264"/>
        <w:ind w:firstLine="600"/>
        <w:jc w:val="both"/>
      </w:pPr>
      <w:r>
        <w:rPr>
          <w:rFonts w:ascii="Times New Roman" w:hAnsi="Times New Roman"/>
          <w:b w:val="false"/>
          <w:i w:val="false"/>
          <w:color w:val="000000"/>
          <w:sz w:val="28"/>
        </w:rPr>
        <w:t xml:space="preserve">демонстрировать технику прыжка в длину с разбега способом «согнув ноги»; </w:t>
      </w:r>
    </w:p>
    <w:p>
      <w:pPr>
        <w:spacing w:before="0" w:after="0" w:line="264"/>
        <w:ind w:firstLine="600"/>
        <w:jc w:val="both"/>
      </w:pPr>
      <w:r>
        <w:rPr>
          <w:rFonts w:ascii="Times New Roman" w:hAnsi="Times New Roman"/>
          <w:b w:val="false"/>
          <w:i w:val="false"/>
          <w:color w:val="000000"/>
          <w:sz w:val="28"/>
        </w:rPr>
        <w:t>передвигаться на лыжах попеременным двухшажным ходом (для бесснежных районов – имитация передвижения);</w:t>
      </w:r>
    </w:p>
    <w:p>
      <w:pPr>
        <w:spacing w:before="0" w:after="0" w:line="264"/>
        <w:ind w:firstLine="600"/>
        <w:jc w:val="both"/>
      </w:pPr>
      <w:r>
        <w:rPr>
          <w:rFonts w:ascii="Times New Roman" w:hAnsi="Times New Roman"/>
          <w:b w:val="false"/>
          <w:i w:val="false"/>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pPr>
        <w:spacing w:before="0" w:after="0" w:line="264"/>
        <w:ind w:firstLine="600"/>
        <w:jc w:val="both"/>
      </w:pPr>
      <w:r>
        <w:rPr>
          <w:rFonts w:ascii="Times New Roman" w:hAnsi="Times New Roman"/>
          <w:b w:val="false"/>
          <w:i w:val="false"/>
          <w:color w:val="000000"/>
          <w:sz w:val="28"/>
        </w:rPr>
        <w:t xml:space="preserve">демонстрировать технические действия в спортивных играх: </w:t>
      </w:r>
    </w:p>
    <w:p>
      <w:pPr>
        <w:spacing w:before="0" w:after="0" w:line="264"/>
        <w:ind w:firstLine="600"/>
        <w:jc w:val="both"/>
      </w:pPr>
      <w:r>
        <w:rPr>
          <w:rFonts w:ascii="Times New Roman" w:hAnsi="Times New Roman"/>
          <w:b w:val="false"/>
          <w:i w:val="false"/>
          <w:color w:val="000000"/>
          <w:sz w:val="28"/>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pPr>
        <w:spacing w:before="0" w:after="0" w:line="264"/>
        <w:ind w:firstLine="600"/>
        <w:jc w:val="both"/>
      </w:pPr>
      <w:r>
        <w:rPr>
          <w:rFonts w:ascii="Times New Roman" w:hAnsi="Times New Roman"/>
          <w:b w:val="false"/>
          <w:i w:val="false"/>
          <w:color w:val="000000"/>
          <w:sz w:val="28"/>
        </w:rPr>
        <w:t xml:space="preserve">волейбол (приём и передача мяча двумя руками снизу и сверху с места и в движении, прямая нижняя подача); </w:t>
      </w:r>
    </w:p>
    <w:p>
      <w:pPr>
        <w:spacing w:before="0" w:after="0" w:line="264"/>
        <w:ind w:firstLine="600"/>
        <w:jc w:val="both"/>
      </w:pPr>
      <w:r>
        <w:rPr>
          <w:rFonts w:ascii="Times New Roman" w:hAnsi="Times New Roman"/>
          <w:b w:val="false"/>
          <w:i w:val="false"/>
          <w:color w:val="000000"/>
          <w:sz w:val="28"/>
        </w:rPr>
        <w:t>футбол (ведение мяча с равномерной скоростью в разных направлениях, приём и передача мяча, удар по неподвижному мячу с небольшого разбега).</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 xml:space="preserve">К концу обучения </w:t>
      </w:r>
      <w:r>
        <w:rPr>
          <w:rFonts w:ascii="Times New Roman" w:hAnsi="Times New Roman"/>
          <w:b/>
          <w:i/>
          <w:color w:val="000000"/>
          <w:sz w:val="28"/>
        </w:rPr>
        <w:t>в 6 классе</w:t>
      </w:r>
      <w:r>
        <w:rPr>
          <w:rFonts w:ascii="Times New Roman" w:hAnsi="Times New Roman"/>
          <w:b w:val="false"/>
          <w:i w:val="false"/>
          <w:color w:val="000000"/>
          <w:sz w:val="28"/>
        </w:rPr>
        <w:t xml:space="preserve"> обучающийся научится:</w:t>
      </w:r>
    </w:p>
    <w:p>
      <w:pPr>
        <w:spacing w:before="0" w:after="0" w:line="264"/>
        <w:ind w:firstLine="600"/>
        <w:jc w:val="both"/>
      </w:pPr>
      <w:r>
        <w:rPr>
          <w:rFonts w:ascii="Times New Roman" w:hAnsi="Times New Roman"/>
          <w:b w:val="false"/>
          <w:i w:val="false"/>
          <w:color w:val="000000"/>
          <w:sz w:val="28"/>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pPr>
        <w:spacing w:before="0" w:after="0" w:line="264"/>
        <w:ind w:firstLine="600"/>
        <w:jc w:val="both"/>
      </w:pPr>
      <w:r>
        <w:rPr>
          <w:rFonts w:ascii="Times New Roman" w:hAnsi="Times New Roman"/>
          <w:b w:val="false"/>
          <w:i w:val="false"/>
          <w:color w:val="000000"/>
          <w:sz w:val="28"/>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pPr>
        <w:spacing w:before="0" w:after="0" w:line="264"/>
        <w:ind w:firstLine="600"/>
        <w:jc w:val="both"/>
      </w:pPr>
      <w:r>
        <w:rPr>
          <w:rFonts w:ascii="Times New Roman" w:hAnsi="Times New Roman"/>
          <w:b w:val="false"/>
          <w:i w:val="false"/>
          <w:color w:val="000000"/>
          <w:sz w:val="28"/>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pPr>
        <w:spacing w:before="0" w:after="0" w:line="264"/>
        <w:ind w:firstLine="600"/>
        <w:jc w:val="both"/>
      </w:pPr>
      <w:r>
        <w:rPr>
          <w:rFonts w:ascii="Times New Roman" w:hAnsi="Times New Roman"/>
          <w:b w:val="false"/>
          <w:i w:val="false"/>
          <w:color w:val="000000"/>
          <w:sz w:val="28"/>
        </w:rPr>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pPr>
        <w:spacing w:before="0" w:after="0" w:line="264"/>
        <w:ind w:firstLine="600"/>
        <w:jc w:val="both"/>
      </w:pPr>
      <w:r>
        <w:rPr>
          <w:rFonts w:ascii="Times New Roman" w:hAnsi="Times New Roman"/>
          <w:b w:val="false"/>
          <w:i w:val="false"/>
          <w:color w:val="000000"/>
          <w:sz w:val="28"/>
        </w:rPr>
        <w:t xml:space="preserve">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 </w:t>
      </w:r>
    </w:p>
    <w:p>
      <w:pPr>
        <w:spacing w:before="0" w:after="0" w:line="264"/>
        <w:ind w:firstLine="600"/>
        <w:jc w:val="both"/>
      </w:pPr>
      <w:r>
        <w:rPr>
          <w:rFonts w:ascii="Times New Roman" w:hAnsi="Times New Roman"/>
          <w:b w:val="false"/>
          <w:i w:val="false"/>
          <w:color w:val="000000"/>
          <w:sz w:val="28"/>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pPr>
        <w:spacing w:before="0" w:after="0" w:line="264"/>
        <w:ind w:firstLine="600"/>
        <w:jc w:val="both"/>
      </w:pPr>
      <w:r>
        <w:rPr>
          <w:rFonts w:ascii="Times New Roman" w:hAnsi="Times New Roman"/>
          <w:b w:val="false"/>
          <w:i w:val="false"/>
          <w:color w:val="000000"/>
          <w:sz w:val="28"/>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pPr>
        <w:spacing w:before="0" w:after="0" w:line="264"/>
        <w:ind w:firstLine="600"/>
        <w:jc w:val="both"/>
      </w:pPr>
      <w:r>
        <w:rPr>
          <w:rFonts w:ascii="Times New Roman" w:hAnsi="Times New Roman"/>
          <w:b w:val="false"/>
          <w:i w:val="false"/>
          <w:color w:val="000000"/>
          <w:sz w:val="28"/>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pPr>
        <w:spacing w:before="0" w:after="0" w:line="264"/>
        <w:ind w:firstLine="600"/>
        <w:jc w:val="both"/>
      </w:pPr>
      <w:r>
        <w:rPr>
          <w:rFonts w:ascii="Times New Roman" w:hAnsi="Times New Roman"/>
          <w:b w:val="false"/>
          <w:i w:val="false"/>
          <w:color w:val="000000"/>
          <w:sz w:val="28"/>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pPr>
        <w:spacing w:before="0" w:after="0" w:line="264"/>
        <w:ind w:firstLine="600"/>
        <w:jc w:val="both"/>
      </w:pPr>
      <w:r>
        <w:rPr>
          <w:rFonts w:ascii="Times New Roman" w:hAnsi="Times New Roman"/>
          <w:b w:val="false"/>
          <w:i w:val="false"/>
          <w:color w:val="000000"/>
          <w:sz w:val="28"/>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pPr>
        <w:spacing w:before="0" w:after="0" w:line="264"/>
        <w:ind w:firstLine="600"/>
        <w:jc w:val="both"/>
      </w:pPr>
      <w:r>
        <w:rPr>
          <w:rFonts w:ascii="Times New Roman" w:hAnsi="Times New Roman"/>
          <w:b w:val="false"/>
          <w:i w:val="false"/>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pPr>
        <w:spacing w:before="0" w:after="0" w:line="264"/>
        <w:ind w:firstLine="600"/>
        <w:jc w:val="both"/>
      </w:pPr>
      <w:r>
        <w:rPr>
          <w:rFonts w:ascii="Times New Roman" w:hAnsi="Times New Roman"/>
          <w:b w:val="false"/>
          <w:i w:val="false"/>
          <w:color w:val="000000"/>
          <w:sz w:val="28"/>
        </w:rPr>
        <w:t xml:space="preserve">выполнять правила и демонстрировать технические действия в спортивных играх: </w:t>
      </w:r>
    </w:p>
    <w:p>
      <w:pPr>
        <w:spacing w:before="0" w:after="0" w:line="264"/>
        <w:ind w:firstLine="600"/>
        <w:jc w:val="both"/>
      </w:pPr>
      <w:r>
        <w:rPr>
          <w:rFonts w:ascii="Times New Roman" w:hAnsi="Times New Roman"/>
          <w:b w:val="false"/>
          <w:i w:val="false"/>
          <w:color w:val="000000"/>
          <w:sz w:val="28"/>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pPr>
        <w:spacing w:before="0" w:after="0" w:line="264"/>
        <w:ind w:firstLine="600"/>
        <w:jc w:val="both"/>
      </w:pPr>
      <w:r>
        <w:rPr>
          <w:rFonts w:ascii="Times New Roman" w:hAnsi="Times New Roman"/>
          <w:b w:val="false"/>
          <w:i w:val="false"/>
          <w:color w:val="000000"/>
          <w:sz w:val="28"/>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pPr>
        <w:spacing w:before="0" w:after="0" w:line="264"/>
        <w:ind w:firstLine="600"/>
        <w:jc w:val="both"/>
      </w:pPr>
      <w:r>
        <w:rPr>
          <w:rFonts w:ascii="Times New Roman" w:hAnsi="Times New Roman"/>
          <w:b w:val="false"/>
          <w:i w:val="false"/>
          <w:color w:val="000000"/>
          <w:sz w:val="28"/>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 xml:space="preserve">К концу обучения </w:t>
      </w:r>
      <w:r>
        <w:rPr>
          <w:rFonts w:ascii="Times New Roman" w:hAnsi="Times New Roman"/>
          <w:b/>
          <w:i/>
          <w:color w:val="000000"/>
          <w:sz w:val="28"/>
        </w:rPr>
        <w:t>в 7 классе</w:t>
      </w:r>
      <w:r>
        <w:rPr>
          <w:rFonts w:ascii="Times New Roman" w:hAnsi="Times New Roman"/>
          <w:b w:val="false"/>
          <w:i w:val="false"/>
          <w:color w:val="000000"/>
          <w:sz w:val="28"/>
        </w:rPr>
        <w:t xml:space="preserve"> обучающийся научится:</w:t>
      </w:r>
    </w:p>
    <w:p>
      <w:pPr>
        <w:spacing w:before="0" w:after="0" w:line="264"/>
        <w:ind w:firstLine="600"/>
        <w:jc w:val="both"/>
      </w:pPr>
      <w:r>
        <w:rPr>
          <w:rFonts w:ascii="Times New Roman" w:hAnsi="Times New Roman"/>
          <w:b w:val="false"/>
          <w:i w:val="false"/>
          <w:color w:val="000000"/>
          <w:sz w:val="28"/>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pPr>
        <w:spacing w:before="0" w:after="0" w:line="264"/>
        <w:ind w:firstLine="600"/>
        <w:jc w:val="both"/>
      </w:pPr>
      <w:r>
        <w:rPr>
          <w:rFonts w:ascii="Times New Roman" w:hAnsi="Times New Roman"/>
          <w:b w:val="false"/>
          <w:i w:val="false"/>
          <w:color w:val="000000"/>
          <w:sz w:val="28"/>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pPr>
        <w:spacing w:before="0" w:after="0" w:line="264"/>
        <w:ind w:firstLine="600"/>
        <w:jc w:val="both"/>
      </w:pPr>
      <w:r>
        <w:rPr>
          <w:rFonts w:ascii="Times New Roman" w:hAnsi="Times New Roman"/>
          <w:b w:val="false"/>
          <w:i w:val="false"/>
          <w:color w:val="000000"/>
          <w:sz w:val="28"/>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pPr>
        <w:spacing w:before="0" w:after="0" w:line="264"/>
        <w:ind w:firstLine="600"/>
        <w:jc w:val="both"/>
      </w:pPr>
      <w:r>
        <w:rPr>
          <w:rFonts w:ascii="Times New Roman" w:hAnsi="Times New Roman"/>
          <w:b w:val="false"/>
          <w:i w:val="false"/>
          <w:color w:val="000000"/>
          <w:sz w:val="28"/>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 </w:t>
      </w:r>
    </w:p>
    <w:p>
      <w:pPr>
        <w:spacing w:before="0" w:after="0" w:line="264"/>
        <w:ind w:firstLine="600"/>
        <w:jc w:val="both"/>
      </w:pPr>
      <w:r>
        <w:rPr>
          <w:rFonts w:ascii="Times New Roman" w:hAnsi="Times New Roman"/>
          <w:b w:val="false"/>
          <w:i w:val="false"/>
          <w:color w:val="000000"/>
          <w:sz w:val="28"/>
        </w:rPr>
        <w:t xml:space="preserve">выполнять лазанье по канату в два приёма (юноши) и простейшие акробатические пирамиды в парах и тройках (девушки); </w:t>
      </w:r>
    </w:p>
    <w:p>
      <w:pPr>
        <w:spacing w:before="0" w:after="0" w:line="264"/>
        <w:ind w:firstLine="600"/>
        <w:jc w:val="both"/>
      </w:pPr>
      <w:r>
        <w:rPr>
          <w:rFonts w:ascii="Times New Roman" w:hAnsi="Times New Roman"/>
          <w:b w:val="false"/>
          <w:i w:val="false"/>
          <w:color w:val="000000"/>
          <w:sz w:val="28"/>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pPr>
        <w:spacing w:before="0" w:after="0" w:line="264"/>
        <w:ind w:firstLine="600"/>
        <w:jc w:val="both"/>
      </w:pPr>
      <w:r>
        <w:rPr>
          <w:rFonts w:ascii="Times New Roman" w:hAnsi="Times New Roman"/>
          <w:b w:val="false"/>
          <w:i w:val="false"/>
          <w:color w:val="000000"/>
          <w:sz w:val="28"/>
        </w:rPr>
        <w:t xml:space="preserve">выполнять стойку на голове с опорой на руки и включать её в акробатическую комбинацию из ранее освоенных упражнений (юноши); </w:t>
      </w:r>
    </w:p>
    <w:p>
      <w:pPr>
        <w:spacing w:before="0" w:after="0" w:line="264"/>
        <w:ind w:firstLine="600"/>
        <w:jc w:val="both"/>
      </w:pPr>
      <w:r>
        <w:rPr>
          <w:rFonts w:ascii="Times New Roman" w:hAnsi="Times New Roman"/>
          <w:b w:val="false"/>
          <w:i w:val="false"/>
          <w:color w:val="000000"/>
          <w:sz w:val="28"/>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pPr>
        <w:spacing w:before="0" w:after="0" w:line="264"/>
        <w:ind w:firstLine="600"/>
        <w:jc w:val="both"/>
      </w:pPr>
      <w:r>
        <w:rPr>
          <w:rFonts w:ascii="Times New Roman" w:hAnsi="Times New Roman"/>
          <w:b w:val="false"/>
          <w:i w:val="false"/>
          <w:color w:val="000000"/>
          <w:sz w:val="28"/>
        </w:rPr>
        <w:t>выполнять метание малого мяча на точность в неподвижную, качающуюся и катящуюся с разной скоростью мишень;</w:t>
      </w:r>
    </w:p>
    <w:p>
      <w:pPr>
        <w:spacing w:before="0" w:after="0" w:line="264"/>
        <w:ind w:firstLine="600"/>
        <w:jc w:val="both"/>
      </w:pPr>
      <w:r>
        <w:rPr>
          <w:rFonts w:ascii="Times New Roman" w:hAnsi="Times New Roman"/>
          <w:b w:val="false"/>
          <w:i w:val="false"/>
          <w:color w:val="000000"/>
          <w:sz w:val="28"/>
        </w:rPr>
        <w:t>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pPr>
        <w:spacing w:before="0" w:after="0" w:line="264"/>
        <w:ind w:firstLine="600"/>
        <w:jc w:val="both"/>
      </w:pPr>
      <w:r>
        <w:rPr>
          <w:rFonts w:ascii="Times New Roman" w:hAnsi="Times New Roman"/>
          <w:b w:val="false"/>
          <w:i w:val="false"/>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pPr>
        <w:spacing w:before="0" w:after="0" w:line="264"/>
        <w:ind w:firstLine="600"/>
        <w:jc w:val="both"/>
      </w:pPr>
      <w:r>
        <w:rPr>
          <w:rFonts w:ascii="Times New Roman" w:hAnsi="Times New Roman"/>
          <w:b w:val="false"/>
          <w:i w:val="false"/>
          <w:color w:val="000000"/>
          <w:sz w:val="28"/>
        </w:rPr>
        <w:t xml:space="preserve">демонстрировать и использовать технические действия спортивных игр: </w:t>
      </w:r>
    </w:p>
    <w:p>
      <w:pPr>
        <w:spacing w:before="0" w:after="0" w:line="264"/>
        <w:ind w:firstLine="600"/>
        <w:jc w:val="both"/>
      </w:pPr>
      <w:r>
        <w:rPr>
          <w:rFonts w:ascii="Times New Roman" w:hAnsi="Times New Roman"/>
          <w:b w:val="false"/>
          <w:i w:val="false"/>
          <w:color w:val="000000"/>
          <w:sz w:val="28"/>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pPr>
        <w:spacing w:before="0" w:after="0" w:line="264"/>
        <w:ind w:firstLine="600"/>
        <w:jc w:val="both"/>
      </w:pPr>
      <w:r>
        <w:rPr>
          <w:rFonts w:ascii="Times New Roman" w:hAnsi="Times New Roman"/>
          <w:b w:val="false"/>
          <w:i w:val="false"/>
          <w:color w:val="000000"/>
          <w:sz w:val="28"/>
        </w:rPr>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pPr>
        <w:spacing w:before="0" w:after="0" w:line="264"/>
        <w:ind w:firstLine="600"/>
        <w:jc w:val="both"/>
      </w:pPr>
      <w:r>
        <w:rPr>
          <w:rFonts w:ascii="Times New Roman" w:hAnsi="Times New Roman"/>
          <w:b w:val="false"/>
          <w:i w:val="false"/>
          <w:color w:val="000000"/>
          <w:sz w:val="28"/>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 xml:space="preserve">К концу обучения </w:t>
      </w:r>
      <w:r>
        <w:rPr>
          <w:rFonts w:ascii="Times New Roman" w:hAnsi="Times New Roman"/>
          <w:b/>
          <w:i/>
          <w:color w:val="000000"/>
          <w:sz w:val="28"/>
        </w:rPr>
        <w:t>в 8 классе</w:t>
      </w:r>
      <w:r>
        <w:rPr>
          <w:rFonts w:ascii="Times New Roman" w:hAnsi="Times New Roman"/>
          <w:b w:val="false"/>
          <w:i w:val="false"/>
          <w:color w:val="000000"/>
          <w:sz w:val="28"/>
        </w:rPr>
        <w:t xml:space="preserve"> обучающийся научится:</w:t>
      </w:r>
    </w:p>
    <w:p>
      <w:pPr>
        <w:spacing w:before="0" w:after="0" w:line="264"/>
        <w:ind w:firstLine="600"/>
        <w:jc w:val="both"/>
      </w:pPr>
      <w:r>
        <w:rPr>
          <w:rFonts w:ascii="Times New Roman" w:hAnsi="Times New Roman"/>
          <w:b w:val="false"/>
          <w:i w:val="false"/>
          <w:color w:val="000000"/>
          <w:sz w:val="28"/>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pPr>
        <w:spacing w:before="0" w:after="0" w:line="264"/>
        <w:ind w:firstLine="600"/>
        <w:jc w:val="both"/>
      </w:pPr>
      <w:r>
        <w:rPr>
          <w:rFonts w:ascii="Times New Roman" w:hAnsi="Times New Roman"/>
          <w:b w:val="false"/>
          <w:i w:val="false"/>
          <w:color w:val="000000"/>
          <w:sz w:val="28"/>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pPr>
        <w:spacing w:before="0" w:after="0" w:line="264"/>
        <w:ind w:firstLine="600"/>
        <w:jc w:val="both"/>
      </w:pPr>
      <w:r>
        <w:rPr>
          <w:rFonts w:ascii="Times New Roman" w:hAnsi="Times New Roman"/>
          <w:b w:val="false"/>
          <w:i w:val="false"/>
          <w:color w:val="000000"/>
          <w:sz w:val="28"/>
        </w:rPr>
        <w:t xml:space="preserve">проводить занятия оздоровительной гимнастикой по коррекции индивидуальной формы осанки и избыточной массы тела; </w:t>
      </w:r>
    </w:p>
    <w:p>
      <w:pPr>
        <w:spacing w:before="0" w:after="0" w:line="264"/>
        <w:ind w:firstLine="600"/>
        <w:jc w:val="both"/>
      </w:pPr>
      <w:r>
        <w:rPr>
          <w:rFonts w:ascii="Times New Roman" w:hAnsi="Times New Roman"/>
          <w:b w:val="false"/>
          <w:i w:val="false"/>
          <w:color w:val="000000"/>
          <w:sz w:val="28"/>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pPr>
        <w:spacing w:before="0" w:after="0" w:line="264"/>
        <w:ind w:firstLine="600"/>
        <w:jc w:val="both"/>
      </w:pPr>
      <w:r>
        <w:rPr>
          <w:rFonts w:ascii="Times New Roman" w:hAnsi="Times New Roman"/>
          <w:b w:val="false"/>
          <w:i w:val="false"/>
          <w:color w:val="000000"/>
          <w:sz w:val="28"/>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pPr>
        <w:spacing w:before="0" w:after="0" w:line="264"/>
        <w:ind w:firstLine="600"/>
        <w:jc w:val="both"/>
      </w:pPr>
      <w:r>
        <w:rPr>
          <w:rFonts w:ascii="Times New Roman" w:hAnsi="Times New Roman"/>
          <w:b w:val="false"/>
          <w:i w:val="false"/>
          <w:color w:val="000000"/>
          <w:sz w:val="28"/>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pPr>
        <w:spacing w:before="0" w:after="0" w:line="264"/>
        <w:ind w:firstLine="600"/>
        <w:jc w:val="both"/>
      </w:pPr>
      <w:r>
        <w:rPr>
          <w:rFonts w:ascii="Times New Roman" w:hAnsi="Times New Roman"/>
          <w:b w:val="false"/>
          <w:i w:val="false"/>
          <w:color w:val="000000"/>
          <w:sz w:val="28"/>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pPr>
        <w:spacing w:before="0" w:after="0" w:line="264"/>
        <w:ind w:firstLine="600"/>
        <w:jc w:val="both"/>
      </w:pPr>
      <w:r>
        <w:rPr>
          <w:rFonts w:ascii="Times New Roman" w:hAnsi="Times New Roman"/>
          <w:b w:val="false"/>
          <w:i w:val="false"/>
          <w:color w:val="000000"/>
          <w:sz w:val="28"/>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pPr>
        <w:spacing w:before="0" w:after="0" w:line="264"/>
        <w:ind w:firstLine="600"/>
        <w:jc w:val="both"/>
      </w:pPr>
      <w:r>
        <w:rPr>
          <w:rFonts w:ascii="Times New Roman" w:hAnsi="Times New Roman"/>
          <w:b w:val="false"/>
          <w:i w:val="false"/>
          <w:color w:val="000000"/>
          <w:sz w:val="28"/>
        </w:rPr>
        <w:t>выполнять передвижение на лыжах одновременным бесшажным ходом, переход с попеременного двухшажного хода на одновременный бесшажный ход, преодоление естественных препятствий на лыжах широким шагом, перешагиванием, перелазанием (для бесснежных районов – имитация передвижения);</w:t>
      </w:r>
    </w:p>
    <w:p>
      <w:pPr>
        <w:spacing w:before="0" w:after="0" w:line="264"/>
        <w:ind w:firstLine="600"/>
        <w:jc w:val="both"/>
      </w:pPr>
      <w:r>
        <w:rPr>
          <w:rFonts w:ascii="Times New Roman" w:hAnsi="Times New Roman"/>
          <w:b w:val="false"/>
          <w:i w:val="false"/>
          <w:color w:val="000000"/>
          <w:sz w:val="28"/>
        </w:rPr>
        <w:t>соблюдать правила безопасности в бассейне при выполнении плавательных упражнений;</w:t>
      </w:r>
    </w:p>
    <w:p>
      <w:pPr>
        <w:spacing w:before="0" w:after="0" w:line="264"/>
        <w:ind w:firstLine="600"/>
        <w:jc w:val="both"/>
      </w:pPr>
      <w:r>
        <w:rPr>
          <w:rFonts w:ascii="Times New Roman" w:hAnsi="Times New Roman"/>
          <w:b w:val="false"/>
          <w:i w:val="false"/>
          <w:color w:val="000000"/>
          <w:sz w:val="28"/>
        </w:rPr>
        <w:t>выполнять прыжки в воду со стартовой тумбы;</w:t>
      </w:r>
    </w:p>
    <w:p>
      <w:pPr>
        <w:spacing w:before="0" w:after="0" w:line="264"/>
        <w:ind w:firstLine="600"/>
        <w:jc w:val="both"/>
      </w:pPr>
      <w:r>
        <w:rPr>
          <w:rFonts w:ascii="Times New Roman" w:hAnsi="Times New Roman"/>
          <w:b w:val="false"/>
          <w:i w:val="false"/>
          <w:color w:val="000000"/>
          <w:sz w:val="28"/>
        </w:rPr>
        <w:t>выполнять технические элементы плавания кролем на груди в согласовании с дыханием;</w:t>
      </w:r>
    </w:p>
    <w:p>
      <w:pPr>
        <w:spacing w:before="0" w:after="0" w:line="264"/>
        <w:ind w:firstLine="600"/>
        <w:jc w:val="both"/>
      </w:pPr>
      <w:r>
        <w:rPr>
          <w:rFonts w:ascii="Times New Roman" w:hAnsi="Times New Roman"/>
          <w:b w:val="false"/>
          <w:i w:val="false"/>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pPr>
        <w:spacing w:before="0" w:after="0" w:line="264"/>
        <w:ind w:firstLine="600"/>
        <w:jc w:val="both"/>
      </w:pPr>
      <w:r>
        <w:rPr>
          <w:rFonts w:ascii="Times New Roman" w:hAnsi="Times New Roman"/>
          <w:b w:val="false"/>
          <w:i w:val="false"/>
          <w:color w:val="000000"/>
          <w:sz w:val="28"/>
        </w:rPr>
        <w:t xml:space="preserve">демонстрировать и использовать технические действия спортивных игр: </w:t>
      </w:r>
    </w:p>
    <w:p>
      <w:pPr>
        <w:spacing w:before="0" w:after="0" w:line="264"/>
        <w:ind w:firstLine="600"/>
        <w:jc w:val="both"/>
      </w:pPr>
      <w:r>
        <w:rPr>
          <w:rFonts w:ascii="Times New Roman" w:hAnsi="Times New Roman"/>
          <w:b w:val="false"/>
          <w:i w:val="false"/>
          <w:color w:val="000000"/>
          <w:sz w:val="28"/>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pPr>
        <w:spacing w:before="0" w:after="0" w:line="264"/>
        <w:ind w:firstLine="600"/>
        <w:jc w:val="both"/>
      </w:pPr>
      <w:r>
        <w:rPr>
          <w:rFonts w:ascii="Times New Roman" w:hAnsi="Times New Roman"/>
          <w:b w:val="false"/>
          <w:i w:val="false"/>
          <w:color w:val="000000"/>
          <w:sz w:val="28"/>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pPr>
        <w:spacing w:before="0" w:after="0" w:line="264"/>
        <w:ind w:firstLine="600"/>
        <w:jc w:val="both"/>
      </w:pPr>
      <w:r>
        <w:rPr>
          <w:rFonts w:ascii="Times New Roman" w:hAnsi="Times New Roman"/>
          <w:b w:val="false"/>
          <w:i w:val="false"/>
          <w:color w:val="000000"/>
          <w:sz w:val="28"/>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 xml:space="preserve">К концу обучения </w:t>
      </w:r>
      <w:r>
        <w:rPr>
          <w:rFonts w:ascii="Times New Roman" w:hAnsi="Times New Roman"/>
          <w:b/>
          <w:i/>
          <w:color w:val="000000"/>
          <w:sz w:val="28"/>
        </w:rPr>
        <w:t>в 9 классе</w:t>
      </w:r>
      <w:r>
        <w:rPr>
          <w:rFonts w:ascii="Times New Roman" w:hAnsi="Times New Roman"/>
          <w:b w:val="false"/>
          <w:i w:val="false"/>
          <w:color w:val="000000"/>
          <w:sz w:val="28"/>
        </w:rPr>
        <w:t xml:space="preserve"> обучающийся научится:</w:t>
      </w:r>
    </w:p>
    <w:p>
      <w:pPr>
        <w:spacing w:before="0" w:after="0" w:line="264"/>
        <w:ind w:firstLine="600"/>
        <w:jc w:val="both"/>
      </w:pPr>
      <w:r>
        <w:rPr>
          <w:rFonts w:ascii="Times New Roman" w:hAnsi="Times New Roman"/>
          <w:b w:val="false"/>
          <w:i w:val="false"/>
          <w:color w:val="000000"/>
          <w:sz w:val="28"/>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pPr>
        <w:spacing w:before="0" w:after="0" w:line="264"/>
        <w:ind w:firstLine="600"/>
        <w:jc w:val="both"/>
      </w:pPr>
      <w:r>
        <w:rPr>
          <w:rFonts w:ascii="Times New Roman" w:hAnsi="Times New Roman"/>
          <w:b w:val="false"/>
          <w:i w:val="false"/>
          <w:color w:val="000000"/>
          <w:sz w:val="28"/>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pPr>
        <w:spacing w:before="0" w:after="0" w:line="264"/>
        <w:ind w:firstLine="600"/>
        <w:jc w:val="both"/>
      </w:pPr>
      <w:r>
        <w:rPr>
          <w:rFonts w:ascii="Times New Roman" w:hAnsi="Times New Roman"/>
          <w:b w:val="false"/>
          <w:i w:val="false"/>
          <w:color w:val="000000"/>
          <w:sz w:val="28"/>
        </w:rPr>
        <w:t>объяснять понятие «профессионально-прикладная физическая культура»;</w:t>
      </w:r>
    </w:p>
    <w:p>
      <w:pPr>
        <w:spacing w:before="0" w:after="0" w:line="264"/>
        <w:ind w:firstLine="600"/>
        <w:jc w:val="both"/>
      </w:pPr>
      <w:r>
        <w:rPr>
          <w:rFonts w:ascii="Times New Roman" w:hAnsi="Times New Roman"/>
          <w:b w:val="false"/>
          <w:i w:val="false"/>
          <w:color w:val="000000"/>
          <w:sz w:val="28"/>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pPr>
        <w:spacing w:before="0" w:after="0" w:line="264"/>
        <w:ind w:firstLine="600"/>
        <w:jc w:val="both"/>
      </w:pPr>
      <w:r>
        <w:rPr>
          <w:rFonts w:ascii="Times New Roman" w:hAnsi="Times New Roman"/>
          <w:b w:val="false"/>
          <w:i w:val="false"/>
          <w:color w:val="000000"/>
          <w:sz w:val="28"/>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pPr>
        <w:spacing w:before="0" w:after="0" w:line="264"/>
        <w:ind w:firstLine="600"/>
        <w:jc w:val="both"/>
      </w:pPr>
      <w:r>
        <w:rPr>
          <w:rFonts w:ascii="Times New Roman" w:hAnsi="Times New Roman"/>
          <w:b w:val="false"/>
          <w:i w:val="false"/>
          <w:color w:val="000000"/>
          <w:sz w:val="28"/>
        </w:rPr>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p>
      <w:pPr>
        <w:spacing w:before="0" w:after="0" w:line="264"/>
        <w:ind w:firstLine="600"/>
        <w:jc w:val="both"/>
      </w:pPr>
      <w:r>
        <w:rPr>
          <w:rFonts w:ascii="Times New Roman" w:hAnsi="Times New Roman"/>
          <w:b w:val="false"/>
          <w:i w:val="false"/>
          <w:color w:val="000000"/>
          <w:sz w:val="28"/>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pPr>
        <w:spacing w:before="0" w:after="0" w:line="264"/>
        <w:ind w:firstLine="600"/>
        <w:jc w:val="both"/>
      </w:pPr>
      <w:r>
        <w:rPr>
          <w:rFonts w:ascii="Times New Roman" w:hAnsi="Times New Roman"/>
          <w:b w:val="false"/>
          <w:i w:val="false"/>
          <w:color w:val="000000"/>
          <w:sz w:val="28"/>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pPr>
        <w:spacing w:before="0" w:after="0" w:line="264"/>
        <w:ind w:firstLine="600"/>
        <w:jc w:val="both"/>
      </w:pPr>
      <w:r>
        <w:rPr>
          <w:rFonts w:ascii="Times New Roman" w:hAnsi="Times New Roman"/>
          <w:b w:val="false"/>
          <w:i w:val="false"/>
          <w:color w:val="000000"/>
          <w:sz w:val="28"/>
        </w:rPr>
        <w:t xml:space="preserve">составлять и выполнять гимнастическую комбинацию на высокой перекладине из разученных упражнений, с включением элементов размахиванияи соскока вперёд способом «прогнувшись» (юноши); </w:t>
      </w:r>
    </w:p>
    <w:p>
      <w:pPr>
        <w:spacing w:before="0" w:after="0" w:line="264"/>
        <w:ind w:firstLine="600"/>
        <w:jc w:val="both"/>
      </w:pPr>
      <w:r>
        <w:rPr>
          <w:rFonts w:ascii="Times New Roman" w:hAnsi="Times New Roman"/>
          <w:b w:val="false"/>
          <w:i w:val="false"/>
          <w:color w:val="000000"/>
          <w:sz w:val="28"/>
        </w:rPr>
        <w:t xml:space="preserve">составлять и выполнять композицию упражнений черлидинга с построением пирамид, элементами степ-аэробики и акробатики (девушки); </w:t>
      </w:r>
    </w:p>
    <w:p>
      <w:pPr>
        <w:spacing w:before="0" w:after="0" w:line="264"/>
        <w:ind w:firstLine="600"/>
        <w:jc w:val="both"/>
      </w:pPr>
      <w:r>
        <w:rPr>
          <w:rFonts w:ascii="Times New Roman" w:hAnsi="Times New Roman"/>
          <w:b w:val="false"/>
          <w:i w:val="false"/>
          <w:color w:val="000000"/>
          <w:sz w:val="28"/>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pPr>
        <w:spacing w:before="0" w:after="0" w:line="264"/>
        <w:ind w:firstLine="600"/>
        <w:jc w:val="both"/>
      </w:pPr>
      <w:r>
        <w:rPr>
          <w:rFonts w:ascii="Times New Roman" w:hAnsi="Times New Roman"/>
          <w:b w:val="false"/>
          <w:i w:val="false"/>
          <w:color w:val="000000"/>
          <w:sz w:val="28"/>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pPr>
        <w:spacing w:before="0" w:after="0" w:line="264"/>
        <w:ind w:firstLine="600"/>
        <w:jc w:val="both"/>
      </w:pPr>
      <w:r>
        <w:rPr>
          <w:rFonts w:ascii="Times New Roman" w:hAnsi="Times New Roman"/>
          <w:b w:val="false"/>
          <w:i w:val="false"/>
          <w:color w:val="000000"/>
          <w:sz w:val="28"/>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pPr>
        <w:spacing w:before="0" w:after="0" w:line="264"/>
        <w:ind w:firstLine="600"/>
        <w:jc w:val="both"/>
      </w:pPr>
      <w:r>
        <w:rPr>
          <w:rFonts w:ascii="Times New Roman" w:hAnsi="Times New Roman"/>
          <w:b w:val="false"/>
          <w:i w:val="false"/>
          <w:color w:val="000000"/>
          <w:sz w:val="28"/>
        </w:rPr>
        <w:t>соблюдать правила безопасности в бассейне при выполнении плавательных упражнений;</w:t>
      </w:r>
    </w:p>
    <w:p>
      <w:pPr>
        <w:spacing w:before="0" w:after="0" w:line="264"/>
        <w:ind w:firstLine="600"/>
        <w:jc w:val="both"/>
      </w:pPr>
      <w:r>
        <w:rPr>
          <w:rFonts w:ascii="Times New Roman" w:hAnsi="Times New Roman"/>
          <w:b w:val="false"/>
          <w:i w:val="false"/>
          <w:color w:val="000000"/>
          <w:sz w:val="28"/>
        </w:rPr>
        <w:t>выполнять повороты кувырком, маятником;</w:t>
      </w:r>
    </w:p>
    <w:p>
      <w:pPr>
        <w:spacing w:before="0" w:after="0" w:line="264"/>
        <w:ind w:firstLine="600"/>
        <w:jc w:val="both"/>
      </w:pPr>
      <w:r>
        <w:rPr>
          <w:rFonts w:ascii="Times New Roman" w:hAnsi="Times New Roman"/>
          <w:b w:val="false"/>
          <w:i w:val="false"/>
          <w:color w:val="000000"/>
          <w:sz w:val="28"/>
        </w:rPr>
        <w:t>выполнять технические элементы брассом в согласовании с дыханием;</w:t>
      </w:r>
    </w:p>
    <w:p>
      <w:pPr>
        <w:spacing w:before="0" w:after="0" w:line="264"/>
        <w:ind w:firstLine="600"/>
        <w:jc w:val="both"/>
      </w:pPr>
      <w:r>
        <w:rPr>
          <w:rFonts w:ascii="Times New Roman" w:hAnsi="Times New Roman"/>
          <w:b w:val="false"/>
          <w:i w:val="false"/>
          <w:color w:val="000000"/>
          <w:sz w:val="28"/>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pPr>
        <w:spacing w:before="0" w:after="0" w:line="264"/>
        <w:ind w:firstLine="600"/>
        <w:jc w:val="both"/>
      </w:pPr>
      <w:r>
        <w:rPr>
          <w:rFonts w:ascii="Times New Roman" w:hAnsi="Times New Roman"/>
          <w:b w:val="false"/>
          <w:i w:val="false"/>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pPr>
        <w:spacing w:before="0" w:after="0"/>
        <w:ind w:left="120"/>
        <w:jc w:val="left"/>
      </w:pPr>
    </w:p>
    <w:bookmarkStart w:name="block-73065412" w:id="22"/>
    <w:p>
      <w:pPr>
        <w:sectPr>
          <w:pgSz w:w="11906" w:h="16383" w:orient="portrait"/>
        </w:sectPr>
      </w:pPr>
    </w:p>
    <w:bookmarkEnd w:id="22"/>
    <w:bookmarkEnd w:id="16"/>
    <w:bookmarkStart w:name="block-73065407" w:id="23"/>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Знания о физической культуре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самостоятельной деятельности</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самостоятельной деятельности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Физкультурно-оздоровительная деятельность</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Физкультурно-оздоровительная деятельность</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деятельность</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Гимнастика (модуль "Гимнастика")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Лёгкая атлетика (модуль "Легкая атлетика")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11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Зимние виды спорта (модуль "Зимние виды спорта")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игры. Баскетбол (модуль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игры. Волейбол (модуль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игры. Футбол (модуль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63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выполнению нормативных требований комплекса ГТО (модуль "Спорт")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30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88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Знания о физической культуре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самостоятельной деятельности</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самостоятельной деятельности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Физкультурно-оздоровительная деятельность</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Физкультурно-оздоровительная деятельность</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деятельность</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Гимнастика (модуль "Гимнастика")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Лёгкая атлетика (модуль "Легкая атлетика")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Зимние виды спорта (модуль "Зимние виды спорта")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игры. Баскетбол (модуль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игры. Волейбол (модуль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игры. Футбол (модуль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63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выполнению нормативных требований комплекса ГТО (модуль "Спорт")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30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91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Знания о физической культуре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самостоятельной деятельности</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самостоятельной деятельности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Физкультурно-оздоровительная деятельность</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Физкультурно-оздоровительная деятельность</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деятельность</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Гимнастика (модуль "Гимнастика")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11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Лёгкая атлетика (модуль "Легкая атлетика")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Зимние виды спорта (модуль "Зимние виды спорта")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игры. Баскетбол (модуль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игры. Волейбол (модуль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игры. Футбол (модуль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63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выполнению нормативных требований комплекса ГТО (модуль "Спорт")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30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91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Знания о физической культуре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самостоятельной деятельности</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самостоятельной деятельности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Физкультурно-оздоровительная деятельность</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Физкультурно-оздоровительная деятельность</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деятельность</w:t>
            </w:r>
          </w:p>
        </w:tc>
      </w:tr>
      <w:tr>
        <w:trPr>
          <w:trHeight w:val="114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Гимнастика (модуль "Гимнастика")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Лёгкая атлетика (модуль "Легкая атлетика")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Зимние виды спорта (модуль "Зимние виды спорта")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Плавание (модуль "Плавание")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игры. Баскетбол (модуль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игры. Волейбол (модуль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игры. Футбол (модуль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63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выполнению нормативных требований комплекса ГТО (модуль "Спорт")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30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91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Знания о физической культуре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самостоятельной деятельности</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самостоятельной деятельности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Физкультурно-оздоровительная деятельность</w:t>
            </w:r>
          </w:p>
        </w:tc>
      </w:tr>
      <w:tr>
        <w:trPr>
          <w:trHeight w:val="94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Физкультурно-оздоровительная деятельность</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деятельность</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Гимнастика (модуль "Гимнастика")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Лёгкая атлетика (модуль "Легкая атлетика")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Зимние виды спорта (модуль "Зимние виды спорта")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Плавание (модуль "Плавание")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игры. Баскетбол (модуль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игры. Волейбол (модуль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игры. Футбол (модуль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63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выполнению нормативных требований комплекса ГТО (модуль "Спорт")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30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91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jc w:val="left"/>
            </w:pPr>
          </w:p>
        </w:tc>
      </w:tr>
    </w:tbl>
    <w:p>
      <w:pPr>
        <w:sectPr>
          <w:pgSz w:w="16383" w:h="11906" w:orient="landscape"/>
        </w:sectPr>
      </w:pPr>
    </w:p>
    <w:bookmarkStart w:name="block-73065407" w:id="24"/>
    <w:p>
      <w:pPr>
        <w:sectPr>
          <w:pgSz w:w="16383" w:h="11906" w:orient="landscape"/>
        </w:sectPr>
      </w:pPr>
    </w:p>
    <w:bookmarkEnd w:id="24"/>
    <w:bookmarkEnd w:id="23"/>
    <w:bookmarkStart w:name="block-73065408" w:id="25"/>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690"/>
        <w:gridCol w:w="2560"/>
        <w:gridCol w:w="1219"/>
        <w:gridCol w:w="2222"/>
        <w:gridCol w:w="2361"/>
        <w:gridCol w:w="1679"/>
        <w:gridCol w:w="2863"/>
      </w:tblGrid>
      <w:tr>
        <w:trPr>
          <w:trHeight w:val="300" w:hRule="atLeast"/>
          <w:trHeight w:val="144" w:hRule="atLeast"/>
        </w:trPr>
        <w:tc>
          <w:tcPr>
            <w:tcW w:w="48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7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200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5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5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5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Физическая культура в основной школе</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07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Физическая культура и здоровый образ жизни человека</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Олимпийские игры древности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30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Режим дня</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физическим развитием</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Организация и проведение самостоятельных занятий</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состояния организма</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дневника по физической культуре</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утренней зарядки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Оздоровительные мероприятия в режиме учебной деятельности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Оздоровительные мероприятия в режиме учебной деятельности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на развитие гибкости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на развитие координации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на формирование телосложения</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Кувырок вперёд и назад в группировке</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Кувырок вперёд ноги «скрестно»</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Кувырок назад из стойки на лопатках</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30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Опорные прыжки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30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Опорные прыжки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96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на низком гимнастическом бревне</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на гимнастической лестнице</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на гимнастической скамейке</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 на длинные дистанции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 на длинные дистанции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 на короткие дистанции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 на короткие дистанции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Прыжок в длину с разбега способом «согнув ноги»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Прыжок в длину с разбега способом «согнув ноги»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Метание малого мяча в неподвижную мишень</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Метание малого мяча на дальность</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попеременным двухшажным ходом</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попеременным двухшажным ходом</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Повороты на лыжах способом переступания</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Повороты на лыжах способом переступания</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Подъём в горку на лыжах способом «лесенка»</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30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Подъём в горку на лыжах способом «лесенка»</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Спуск на лыжах с пологого склона</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Спуск на лыжах с пологого склона</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36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Преодоление небольших препятствий при спуске с пологого склона</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36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Преодоление небольших препятствий при спуске с пологого склона</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ловли мяча</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ловли мяча</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передачи мяча</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передачи мяча</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Ведение мяча стоя на месте</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Ведение мяча стоя на месте</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Ведение мяча в движении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Ведение мяча в движении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36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Бросок баскетбольного мяча в корзину двумя руками от груди с места</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36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Бросок баскетбольного мяча в корзину двумя руками от груди с места</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Технические действия с мячом</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Технические действия с мячом</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Прямая нижняя подача мяча</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Прямая нижняя подача мяча</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Приём и передача мяча снизу</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7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Приём и передача мяча снизу</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Приём и передача мяча сверху</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Приём и передача мяча сверху</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Технические действия с мячом</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Технические действия с мячом</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Технические действия с мячом</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Технические действия с мячом</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Удар по мячу внутренней стороной стопы</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Удар по мячу внутренней стороной стопы</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Остановка катящегося мяча внутренней стороной стопы</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Остановка катящегося мяча внутренней стороной стопы</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Ведение футбольного мяча «по прямой»</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Ведение футбольного мяча «по прямой»</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Ведение футбольного мяча «по кругу»</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Ведение футбольного мяча «по кругу»</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Ведение футбольного мяча «змейкой»</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Обводка мячом ориентиров</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312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ВФСК ГТО и ГТО в наши дни. Правила выполнения спортивных нормативов 3 ступени. Физическая подготовка</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63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ТБ на уроках при подготовке к ГТО. ЗОЖ. Первая помощь при травмах</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90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30м. Эстафеты</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90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30м. Эстафеты</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63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1000м</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63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1000м</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17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Кросс на 2 км. Подводящие упражнения</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17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Кросс на 2 км. Подводящие упражнения</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0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лыжах 1 км. Эстафеты</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90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лыжах 1 км. Эстафеты</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351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351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71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Подтягивание из виса лежа на низкой перекладине 90см. Эстафеты</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71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Подтягивание из виса лежа на низкой перекладине 90см. Эстафеты</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98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Наклон вперед из положения стоя на гимнастической скамье. Подвижные игры</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97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Наклон вперед из положения стоя на гимнастической скамье. Подвижные игры</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44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Прыжок в длину с места толчком двумя ногами. Эстафеты</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44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Прыжок в длину с места толчком двумя ногами. Эстафеты</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71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Поднимание туловища из положения лежа на спине. Подвижные игры</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77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Поднимание туловища из положения лежа на спине. Подвижные игры</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17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Метание мяча весом 150г. Подвижные игры</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17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Метание мяча весом 150г. Подвижные игры</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90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Челночный бег 3*10м. Эстафеты</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90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Челночный бег 3*10м. Эстафеты</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90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Плавание 50м. Подвижные игры</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90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Плавание 50м. Подвижные игры</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6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Летний фестиваль ГТО. (сдача норм ГТО с соблюдением правил и техники выполнения испытаний (тестов) 3 ступени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44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Летний фестиваль ГТО. (сдача норм ГТО с соблюдением правил и техники выполнения испытаний (тестов) 3 ступени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44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Зимний фестиваль ГТО. (сдача норм ГТО с соблюдением правил и техники выполнения испытаний (тестов) 3 ступени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44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Зимний фестиваль ГТО. (сдача норм ГТО с соблюдением правил и техники выполнения испытаний (тестов) 3 ступени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5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690"/>
        <w:gridCol w:w="2560"/>
        <w:gridCol w:w="1219"/>
        <w:gridCol w:w="2222"/>
        <w:gridCol w:w="2361"/>
        <w:gridCol w:w="1679"/>
        <w:gridCol w:w="2863"/>
      </w:tblGrid>
      <w:tr>
        <w:trPr>
          <w:trHeight w:val="300" w:hRule="atLeast"/>
          <w:trHeight w:val="144" w:hRule="atLeast"/>
        </w:trPr>
        <w:tc>
          <w:tcPr>
            <w:tcW w:w="48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7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200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5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5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5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Возрождение Олимпийских игр</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Символика и ритуалы Олимпийских игр</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первых Олимпийских игр современности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дневника физической культуры</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Физическая подготовка человека</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07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показатели физической нагрузки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63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плана самостоятельных занятий физической подготовкой</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17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Закаливающие процедуры с помощью воздушных и солнечных ванн, купания в естественных водоёмах</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для коррекции телосложения</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для профилактики нарушения зрения</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для профилактики нарушений осанки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Акробатические комбинации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Акробатические комбинации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Опорные прыжки через гимнастического козла</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Опорные прыжки через гимнастического козла</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Опорные прыжки через гимнастического козла</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на низком гимнастическом бревне</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на низком гимнастическом бревне</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0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на невысокой гимнастической перекладине</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на невысокой гимнастической перекладине</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Лазание по канату в три приема</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Лазание по канату в три приема</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ритмической гимнастики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ритмической гимнастики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ритмической гимнастики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Старт с опорой на одну руку с последующим ускорением</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Старт с опорой на одну руку с последующим ускорением</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30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Спринтерский бег</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30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Спринтерский бег</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Гладкий равномерный бег</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Гладкий равномерный бег</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63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Прыжковые упражнения: прыжок в высоту с разбега способом «перешагивание»</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63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Прыжковые упражнения: прыжок в высоту с разбега способом «перешагивание»</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Прыжковые упражнения в длину и высоту</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56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Метание малого мяча по движущейся мишени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одновременным одношажным ходом</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одновременным одношажным ходом</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36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Преодоление небольших трамплинов при спуске с пологого склона</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36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Преодоление небольших трамплинов при спуске с пологого склона</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лыжной подготовки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63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Передвижения по учебной дистанции, повороты, спуски, торможение</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63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Передвижения по учебной дистанции, повороты, спуски, торможение</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в стойке баскетболиста</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в стойке баскетболиста</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Прыжки вверх толчком одной ногой</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Прыжки вверх толчком одной ногой</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Остановка двумя шагами и прыжком</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Остановка двумя шагами и прыжком</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ведении мяча</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ведении мяча</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на передачу и броски мяча</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на передачу и броски мяча</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36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технических приёмов</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36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технических приёмов</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Приём мяча двумя руками снизу в разные зоны площадки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Приём мяча двумя руками снизу в разные зоны площадки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Передача мяча двумя руками снизу в разные зоны площадки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Передача мяча двумя руками снизу в разные зоны площадки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63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технических приёмов в подаче мяча</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63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технических приёмов в подаче мяча</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36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приёма мяча снизу и сверху</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54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приёма мяча снизу и сверху</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90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технических приёмов передачи мяча снизу и сверху</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90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технических приёмов передачи мяча снизу и сверху</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Удар по катящемуся мячу с разбега</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Удар по катящемуся мячу с разбега</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63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технических приёмов остановки мяча</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63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технических приёмов остановки мяча</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63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технических приёмов передачи мяча</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63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технических приёмов передачи мяча</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63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технических приёмов ведения мяча</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3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технических приёмов обводки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71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ВФСК ГТО и ГТО в наши дни. Правила выполнения спортивных нормативов 3-4 ступени. Правила ТБ. Первая помощь при травмах</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71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ВФСК ГТО и ГТО в наши дни. Правила выполнения спортивных нормативов 3-4 ступени. Правила ТБ. Первая помощь при травмах</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90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30м и 60м. Эстафеты</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90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30м и 60м. Эстафеты</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90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1000м и 1500м</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90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1000м и 1500м</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38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Кросс на 2 км и 3 км. Подводящие упражнения</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17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Кросс на 2 км и 3 км. Подводящие упражнения</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17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лыжах 1 км или 2 км. Эстафеты</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17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лыжах 1 км или 2 км. Эстафеты</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351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351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71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Подтягивание из виса лежа на низкой перекладине 90см. Эстафеты</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71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Подтягивание из виса лежа на низкой перекладине 90см. Эстафеты</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97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Наклон вперед из положения стоя на гимнастической скамье. Подвижные игры</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97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Наклон вперед из положения стоя на гимнастической скамье. Подвижные игры</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44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Прыжок в длину с места толчком двумя ногами. Эстафеты</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304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Прыжок в длину с места толчком двумя ногами. Эстафеты</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71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Поднимание туловища из положения лежа на спине. Подвижные игры</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71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Поднимание туловища из положения лежа на спине. Подвижные игры</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17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Метание мяча весом 150г. Подвижные игры</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17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Метание мяча весом 150г. Подвижные игры</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17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Стрельба (пневматика или электронное)</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17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Стрельба (пневматика или электронное)</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11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Челночный бег 3*10м. Эстафеты</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90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Челночный бег 3*10м. Эстафеты</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90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Плавание 50м. Подвижные игры</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90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Плавание 50м. Подвижные игры</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71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Фестиваль ГТО «Всем классом сдадим ГТО». (сдача норм ГТО с соблюдением правил и техники выполнения испытаний (тестов) 3-4 ступени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71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Фестиваль ГТО «Всем классом сдадим ГТО». (сдача норм ГТО с соблюдением правил и техники выполнения испытаний (тестов) 3-4 ступени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5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676"/>
        <w:gridCol w:w="2720"/>
        <w:gridCol w:w="1192"/>
        <w:gridCol w:w="2190"/>
        <w:gridCol w:w="2331"/>
        <w:gridCol w:w="1654"/>
        <w:gridCol w:w="2831"/>
      </w:tblGrid>
      <w:tr>
        <w:trPr>
          <w:trHeight w:val="300" w:hRule="atLeast"/>
          <w:trHeight w:val="144" w:hRule="atLeast"/>
        </w:trPr>
        <w:tc>
          <w:tcPr>
            <w:tcW w:w="47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8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3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3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90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Истоки развития олимпизма в России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Олимпийское движение в СССР и современной России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Воспитание качеств личности на занятиях физической культурой и спортом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Соблюдение правил техники безопасности и гигиены мест занятий физическими упражнениями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Тактическая подготовка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и процедуры оценивания техники двигательных действий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Планирование занятий технической подготовкой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Оценивание оздоровительного эффекта занятий физической культурой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для коррекции телосложения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для профилактики нарушения осанки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для профилактики нарушения осанки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Акробатические комбинации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Акробатические пирамиды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Стойка на голове с опорой на руки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Стойка на голове с опорой на руки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Комплекс упражнений степ-аэробики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Комплекс упражнений степ-аэробики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Комбинация на гимнастическом бревне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Комбинация на гимнастическом бревне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Комбинация на низкой гимнастической перекладине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Комбинация на низкой гимнастической перекладине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Лазанье по канату в два приёма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Лазанье по канату в два приёма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Преодоление препятствий наступанием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Преодоление препятствий наступанием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Преодоление препятствий прыжковым бегом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Преодоление препятствий прыжковым бегом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30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Эстафетный бег</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30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Эстафетный бег</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Прыжки с разбега в длину и в высоту</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Прыжки с разбега в длину и в высоту</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Метание малого мяча в катящуюся мишень</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Метание малого мяча в катящуюся мишень</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Торможение на лыжах способом «упор»</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38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Торможение на лыжах способом «упор»</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Поворот упором при спуске с пологого склона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Поворот упором при спуске с пологого склона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Преодоление естественных препятствий на лыжах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Преодоление естественных препятствий на лыжах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с одного хода на другой во время прохождения учебной дистанции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с одного хода на другой во время прохождения учебной дистанции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Спуски и подъёмы во время прохождения учебной дистанции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Спуски и подъёмы во время прохождения учебной дистанции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Передача мяча после отскока от пола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Передача мяча после отскока от пола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Ловля мяча после отскока от пола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Ловля мяча после отскока от пола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Бросок мяча в корзину двумя руками снизу после ведения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Бросок мяча в корзину двумя руками снизу после ведения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Бросок мяча в корзину двумя рукам от груди после ведения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Бросок мяча в корзину двумя рукам от груди после ведения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разученных технических приёмов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разученных технических приёмов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Верхняя прямая подача мяча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Верхняя прямая подача мяча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Передача мяча через сетку двумя руками сверху</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Передача мяча через сетку двумя руками сверху</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Перевод мяча за голову</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Перевод мяча за голову</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разученных технических приёмов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разученных технических приёмов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Средние и длинные передачи мяча по прямой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Средние и длинные передачи мяча по прямой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4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Средние и длинные передачи мяча по диагонали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Средние и длинные передачи мяча по диагонали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Тактические действия при выполнении углового удара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Тактические действия при выполнении углового удара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Тактические действия при вбрасывании мяча из-за боковой линии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Тактические действия при вбрасывании мяча из-за боковой линии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разученных технических приёмов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разученных технических приёмов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разученных технических приёмов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ВФСК ГТО, возрождение ГТО. Правила выполнения спортивных нормативов 4 ступени. Правила ТБ. Первая помощь при травмах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4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ВФСК ГТО, возрождение ГТО. Правила выполнения спортивных нормативов 4 ступени. Правила ТБ. Первая помощь при травмах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30м и 60м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30м и 60м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1500м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1500м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Кросс на 3 км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Кросс на 3 км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лыжах 2 км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лыжах 2 км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360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97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Подтягивание из виса лежа на низкой перекладине 90см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Подтягивание из виса лежа на низкой перекладине 90см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Наклон вперед из положения стоя на гимнастической скамье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Наклон вперед из положения стоя на гимнастической скамье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Прыжок в длину с места толчком двумя ногами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Прыжок в длину с места толчком двумя ногами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Поднимание туловища из положения лежа на спине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Поднимание туловища из положения лежа на спине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Метание мяча весом 150г</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Метание мяча весом 150г</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Стрельба (пневматика или электронное оружие)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Стрельба (пневматика или электронное оружие)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Челночный бег 3*10м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78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Челночный бег 3*10м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Плавание 50м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Плавание 50м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Фестиваль «Мы и ГТО». (сдача норм ГТО с соблюдением правил и техники выполнения испытаний (тестов) 4 ступени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Фестиваль «Мы и ГТО». (сдача норм ГТО с соблюдением правил и техники выполнения испытаний (тестов) 4 ступени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690"/>
        <w:gridCol w:w="2560"/>
        <w:gridCol w:w="1219"/>
        <w:gridCol w:w="2222"/>
        <w:gridCol w:w="2361"/>
        <w:gridCol w:w="1679"/>
        <w:gridCol w:w="2863"/>
      </w:tblGrid>
      <w:tr>
        <w:trPr>
          <w:trHeight w:val="300" w:hRule="atLeast"/>
          <w:trHeight w:val="144" w:hRule="atLeast"/>
        </w:trPr>
        <w:tc>
          <w:tcPr>
            <w:tcW w:w="48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7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200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5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5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5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Физическая культура в современном обществе</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Всестороннее и гармоничное физическое развитие</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Адаптивная и лечебная физическая культура</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Коррекция нарушения осанки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Коррекция избыточной массы тела</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01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проведения самостоятельных занятий при коррекции осанки и телосложения</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планов для самостоятельных занятий</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учёта индивидуальных особенностей</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Профилактика умственного перенапряжения</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для профилактики утомления</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Дыхательная и зрительная гимнастика</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Акробатические комбинации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Акробатические комбинации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Гимнастическая комбинация на гимнастическом бревне</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Гимнастическая комбинация на гимнастическом бревне</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Гимнастическая комбинация на перекладине</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Гимнастическая комбинация на перекладине</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Гимнастическая комбинация на параллельных брусьях</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36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Вольные упражнения на базе ритмической гимнастики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 на короткие дистанции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 на средние дистанции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 на длинные дистанции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 на длинные дистанции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Прыжки в длину с разбега</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Прыжки в длину с разбега</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Прыжок в длину с разбега способом «прогнувшись»</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Прыжок в длину с разбега способом «прогнувшись»</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36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проведения соревнований по сдаче норм комплекса ГТО</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36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проведения соревнований по сдаче норм комплекса ГТО</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63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Самостоятельная подготовка к выполнению нормативных требований комплекса ГТО</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63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Самостоятельная подготовка к выполнению нормативных требований комплекса ГТО</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36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передвижения на лыжах одновременным бесшажным ходом</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36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передвижения на лыжах одновременным бесшажным ходом</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0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преодоления естественных препятствий на лыжах</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36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преодоления естественных препятствий на лыжах</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Торможение боковым скольжением</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Торможение боковым скольжением</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с одного лыжного хода на другой</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с одного лыжного хода на другой</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90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Лыжная подготовка в передвижениях на лыжах, при спусках, подъёмах, торможении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стартов при плавании кролем на груди и на спине</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стартов при плавании кролем на спине</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36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поворотов при плавании кролем на груди и на спине</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36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поворотов при плавании кролем на груди и на спине</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Проплывание учебных дистанций</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Проплывание учебных дистанций</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Повороты с мячом на месте</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Повороты с мячом на месте</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Передача мяча одной рукой от плеча и снизу</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Передача мяча одной рукой от плеча и снизу</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Передача мяча одной рукой снизу</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Передача мяча одной рукой снизу</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Бросок мяча в корзину двумя руками в прыжке</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Бросок мяча в корзину двумя руками в прыжке</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Бросок мяча в корзину одной рукой в прыжке</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Бросок мяча в корзину одной рукой в прыжке</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Прямой нападающий удар</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Прямой нападающий удар</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Индивидуальное блокирование мяча в прыжке с места</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Индивидуальное блокирование мяча в прыжке с места</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Тактические действия в защите</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Тактические действия в защите</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Тактические действия в нападении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Тактические действия в нападении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37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разученных технических приёмов</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63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разученных технических приёмов</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36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Удар по мячу с разбега внутренней частью подъёма стопы</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Остановка мяча внутренней стороной стопы</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игры в мини-футбол</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игры в мини-футбол</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36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по правилам классического футбола</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36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по правилам классического футбола</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71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ВФСК ГТО, возрождение ГТО. Правила выполнения спортивных нормативов 4-5 ступени. Правила ТБ. Первая помощь при травмах</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71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ВФСК ГТО, возрождение ГТО. Правила выполнения спортивных нормативов 4-5 ступени. Правила ТБ. Первая помощь при травмах</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66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30м и 60м</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63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30м и 60м</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90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1500м или 2000м</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90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1500м или 2000м</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63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Кросс на 3 км</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63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Кросс на 3 км</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90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лыжах 2 км или 3 км</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90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лыжах 2 км или 3 км</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366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351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44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Подтягивание из виса лежа на низкой перекладине 90см</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44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Подтягивание из виса лежа на низкой перекладине 90см</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71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Наклон вперед из положения стоя на гимнастической скамье</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330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Наклон вперед из положения стоя на гимнастической скамье</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17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Прыжок в длину с места толчком двумя ногами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17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Прыжок в длину с места толчком двумя ногами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44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Поднимание туловища из положения лежа на спине</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44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Поднимание туловища из положения лежа на спине</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90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Метание мяча весом 150г</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90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Метание мяча весом 150г</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6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Стрельба (пневматика или электронное оружие)</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44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Стрельба (пневматика или электронное оружие)</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90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Челночный бег 3*10м</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90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Челночный бег 3*10м</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63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Плавание 50м</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163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Плавание 50м</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44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Фестиваль «Мы сдадим ГТО». (сдача норм ГТО с соблюдением правил и техники выполнения испытаний (тестов) 4-5 ступени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26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Фестиваль «Мы сдадим ГТО». (сдача норм ГТО с соблюдением правил и техники выполнения испытаний (тестов) 4-5 ступени</w:t>
            </w:r>
          </w:p>
        </w:tc>
        <w:tc>
          <w:tcPr>
            <w:tcW w:w="8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5"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p>
        </w:tc>
        <w:tc>
          <w:tcPr>
            <w:tcW w:w="2004"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5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662"/>
        <w:gridCol w:w="2880"/>
        <w:gridCol w:w="1165"/>
        <w:gridCol w:w="2158"/>
        <w:gridCol w:w="2302"/>
        <w:gridCol w:w="1628"/>
        <w:gridCol w:w="2799"/>
      </w:tblGrid>
      <w:tr>
        <w:trPr>
          <w:trHeight w:val="300" w:hRule="atLeast"/>
          <w:trHeight w:val="144" w:hRule="atLeast"/>
        </w:trPr>
        <w:tc>
          <w:tcPr>
            <w:tcW w:w="46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Здоровье и здоровый образ жизни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Туристские походы как форма активного отдыха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Профессионально-прикладная физическая культура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Восстановительный массаж</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Восстановительный массаж</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Банные процедуры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функциональных резервов организма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Оказание первой помощи во время самостоятельных занятий физическими упражнениями и активного отдыха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Занятия физической культурой и режим питания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для снижения избыточной массы тела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Мероприятия в режиме двигательной активности обучающихся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Длинный кувырок с разбега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Кувырок назад в упор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5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Гимнастическая комбинация на высокой перекладине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Гимнастическая комбинация на высокой перекладине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Гимнастическая комбинация на параллельных брусьях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Гимнастическая комбинация на параллельных брусьях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Гимнастическая комбинация на гимнастическом бревне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Гимнастическая комбинация на гимнастическом бревне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черлидинга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черлидинга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 на короткие дистанции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 на короткие дистанции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 на длинные дистанции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 на длинные дистанции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Прыжки в длину «прогнувшись»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Прыжки в длину «прогнувшись»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Прыжки в длину «согнув ноги»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Прыжки в длину «согнув ноги»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Прыжки в высоту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Прыжки в высоту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Метание спортивного снаряда с разбега на дальность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2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Метание спортивного снаряда с разбега на дальность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попеременным двухшажным ходом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попеременным двухшажным ходом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одновременным одношажным ходом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одновременным одношажным ходом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перехода с одного лыжного хода на другой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перехода с одного лыжного хода на другой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Плавание брассом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Плавание брассом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Повороты при плавании брассом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Повороты при плавании брассом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Ведение мяча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Ведение мяча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Передача мяча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Передача мяча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и броски мяча на месте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и броски мяча на месте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и броски мяча в прыжке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и броски мяча после ведения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и броски мяча после ведения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Подачи мяча в разные зоны площадки соперника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Подачи мяча в разные зоны площадки соперника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Приёмы и передачи мяча на месте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Приёмы и передачи мяча на месте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Приёмы и передачи в движении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Приёмы и передачи в движении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Удары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Удары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Блокировка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Блокировка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Ведение мяча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Ведение мяча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мяча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мяча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Передачи мяча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Передачи мяча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Остановки и удары по мячу с места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Остановки и удары по мячу с места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Остановки и удары по мячу в движении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Остановки и удары по мячу в движении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ВФСК ГТО, возрождение ГТО. Правила выполнения спортивных нормативов 5-6 ступени. Правила ТБ. Первая помощь при травмах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ВФСК ГТО, возрождение ГТО. Правила выполнения спортивных нормативов 5-6 ступени. Правила ТБ. Первая помощь при травмах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30м, 60м или 100м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30м, 60м или 100м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47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2000м или 3000м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2000м или 3000м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Кросс на 3 км или 5км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Кросс на 3 км или 5км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лыжах 3 км или 5 км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лыжах 3 км или 5 км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97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Подтягивание из виса на высокой перекладине. Рывок гири 16кг. Сгибание и разгибание рук в упоре лежа на полу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97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Подтягивание из виса на высокой перекладине. Рывок гири 16кг. Сгибание и разгибание рук в упоре лежа на полу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5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Подтягивание из виса лежа на низкой перекладине 90см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Подтягивание из виса лежа на низкой перекладине 90см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Наклон вперед из положения стоя на гимнастической скамье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Наклон вперед из положения стоя на гимнастической скамье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Прыжок в длину с места толчком двумя ногами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Прыжок в длину с места толчком двумя ногами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Поднимание туловища из положения лежа на спине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6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Поднимание туловища из положения лежа на спине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Метание мяча весом 150г, 500г(д), 700г(ю)</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Метание мяча весом 150г, 500г(д), 700г(ю)</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Стрельба (пневматика или электронное оружие)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Стрельба (пневматика или электронное оружие)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Челночный бег 3*10м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Челночный бег 3*10м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Плавание 50м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5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Плавание 50м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Фестиваль «Мы и ГТО». (сдача норм ГТО с соблюдением правил и техники выполнения испытаний (тестов) 5-6 ступени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Фестиваль «Мы и ГТО». (сдача норм ГТО с соблюдением правил и техники выполнения испытаний (тестов) 5-6 ступени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73065408" w:id="26"/>
    <w:p>
      <w:pPr>
        <w:sectPr>
          <w:pgSz w:w="16383" w:h="11906" w:orient="landscape"/>
        </w:sectPr>
      </w:pPr>
    </w:p>
    <w:bookmarkEnd w:id="26"/>
    <w:bookmarkEnd w:id="25"/>
    <w:bookmarkStart w:name="block-73065411" w:id="27"/>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f056fd23-2f41-4129-8da1-d467aa21439d" w:id="28"/>
      <w:r>
        <w:rPr>
          <w:rFonts w:ascii="Times New Roman" w:hAnsi="Times New Roman"/>
          <w:b w:val="false"/>
          <w:i w:val="false"/>
          <w:color w:val="000000"/>
          <w:sz w:val="28"/>
        </w:rPr>
        <w:t>• Физическая культура: 5-й класс: учебник; 13-е издание, переработанное Матвеев А.П. Акционерное общество «Издательство «Просвещение»</w:t>
      </w:r>
      <w:bookmarkEnd w:id="28"/>
      <w:r>
        <w:rPr>
          <w:sz w:val="28"/>
        </w:rPr>
        <w:br/>
      </w:r>
      <w:bookmarkStart w:name="f056fd23-2f41-4129-8da1-d467aa21439d" w:id="29"/>
      <w:r>
        <w:rPr>
          <w:rFonts w:ascii="Times New Roman" w:hAnsi="Times New Roman"/>
          <w:b w:val="false"/>
          <w:i w:val="false"/>
          <w:color w:val="000000"/>
          <w:sz w:val="28"/>
        </w:rPr>
        <w:t xml:space="preserve"> • Физическая культура: 6 - 7-е классы: учебник; 13-е издание, переработанное Матвеев А.П. Акционерное общество «Издательство «Просвещение»</w:t>
      </w:r>
      <w:bookmarkEnd w:id="29"/>
      <w:r>
        <w:rPr>
          <w:sz w:val="28"/>
        </w:rPr>
        <w:br/>
      </w:r>
      <w:bookmarkStart w:name="f056fd23-2f41-4129-8da1-d467aa21439d" w:id="30"/>
      <w:r>
        <w:rPr>
          <w:rFonts w:ascii="Times New Roman" w:hAnsi="Times New Roman"/>
          <w:b w:val="false"/>
          <w:i w:val="false"/>
          <w:color w:val="000000"/>
          <w:sz w:val="28"/>
        </w:rPr>
        <w:t xml:space="preserve"> • Физическая культура: 8 - 9-е классы: учебник; 12-е издание, переработанное Матвеев А.П. Акционерное общество «Издательство «Просвещение»</w:t>
      </w:r>
      <w:bookmarkEnd w:id="30"/>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73065411" w:id="31"/>
    <w:p>
      <w:pPr>
        <w:sectPr>
          <w:pgSz w:w="11906" w:h="16383" w:orient="portrait"/>
        </w:sectPr>
      </w:pPr>
    </w:p>
    <w:bookmarkEnd w:id="31"/>
    <w:bookmarkEnd w:id="27"/>
    <w:sectPr>
      <w:pgSz w:w="11907" w:h="16839" w:code="9"/>
      <w:pgMar w:top="1440" w:right="1440" w:bottom="1440" w:left="1440"/>
    </w:sectPr>
  </w:body>
</w:document>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